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6D64" w:rsidRDefault="006E6D64" w14:paraId="7513BDBF" w14:textId="77777777"/>
    <w:p w:rsidR="006C4479" w:rsidRDefault="006C4479" w14:paraId="11633483" w14:textId="77777777"/>
    <w:p w:rsidR="006C4479" w:rsidRDefault="006C4479" w14:paraId="25E23D43" w14:textId="77777777"/>
    <w:p w:rsidR="006E6D64" w:rsidRDefault="006E6D64" w14:paraId="73550B9A" w14:textId="77777777"/>
    <w:p w:rsidR="008079C0" w:rsidRDefault="00000000" w14:paraId="20AB121A" w14:textId="77777777">
      <w:r>
        <w:br/>
      </w:r>
    </w:p>
    <w:p w:rsidR="008079C0" w:rsidRDefault="00000000" w14:paraId="5DE22C5C" w14:textId="77777777">
      <w:pPr>
        <w:jc w:val="center"/>
      </w:pPr>
      <w:r>
        <w:rPr>
          <w:noProof/>
        </w:rPr>
        <w:drawing>
          <wp:inline distT="0" distB="0" distL="0" distR="0" wp14:anchorId="3C47899B" wp14:editId="21AD30EF">
            <wp:extent cx="5194710" cy="1422400"/>
            <wp:effectExtent l="0" t="0" r="6350" b="6350"/>
            <wp:docPr id="1001" name="Picture 1"/>
            <wp:cNvGraphicFramePr>
              <a:graphicFrameLocks noChangeAspect="1"/>
            </wp:cNvGraphicFramePr>
            <a:graphic>
              <a:graphicData uri="http://schemas.openxmlformats.org/drawingml/2006/picture">
                <pic:pic>
                  <pic:nvPicPr>
                    <pic:cNvPr id="0" name="logo.png"/>
                    <pic:cNvPicPr/>
                  </pic:nvPicPr>
                  <pic:blipFill>
                    <a:blip r:embed="rId8"/>
                    <a:stretch>
                      <a:fillRect/>
                    </a:stretch>
                  </pic:blipFill>
                  <pic:spPr>
                    <a:xfrm>
                      <a:off x="0" y="0"/>
                      <a:ext cx="5208664" cy="1426221"/>
                    </a:xfrm>
                    <a:prstGeom prst="rect">
                      <a:avLst/>
                    </a:prstGeom>
                  </pic:spPr>
                </pic:pic>
              </a:graphicData>
            </a:graphic>
          </wp:inline>
        </w:drawing>
      </w:r>
    </w:p>
    <w:p w:rsidR="006E6D64" w:rsidRDefault="006E6D64" w14:paraId="48CCB91C" w14:textId="77777777">
      <w:pPr>
        <w:jc w:val="center"/>
      </w:pPr>
    </w:p>
    <w:p w:rsidR="006E6D64" w:rsidRDefault="006E6D64" w14:paraId="70E65264" w14:textId="77777777">
      <w:pPr>
        <w:jc w:val="center"/>
      </w:pPr>
    </w:p>
    <w:p w:rsidR="006E6D64" w:rsidRDefault="006E6D64" w14:paraId="4EF3C3C2" w14:textId="77777777">
      <w:pPr>
        <w:jc w:val="center"/>
      </w:pPr>
    </w:p>
    <w:p w:rsidRPr="0018546F" w:rsidR="008079C0" w:rsidP="006E6D64" w:rsidRDefault="00000000" w14:paraId="78A9C603" w14:textId="77777777">
      <w:pPr>
        <w:spacing w:after="80"/>
        <w:rPr>
          <w:sz w:val="64"/>
          <w:szCs w:val="64"/>
        </w:rPr>
      </w:pPr>
      <w:r w:rsidRPr="0018546F">
        <w:rPr>
          <w:b/>
          <w:color w:val="1B3A5F"/>
          <w:sz w:val="64"/>
          <w:szCs w:val="64"/>
        </w:rPr>
        <w:t>Electrical Infrared &amp; Thermal Imaging Inspection 2026</w:t>
      </w:r>
    </w:p>
    <w:p w:rsidR="004D2580" w:rsidP="006E6D64" w:rsidRDefault="004D2580" w14:paraId="241E4772" w14:textId="77777777">
      <w:pPr>
        <w:spacing w:before="80" w:after="0" w:line="240" w:lineRule="auto"/>
        <w:rPr>
          <w:color w:val="1F497D" w:themeColor="text2"/>
          <w:sz w:val="36"/>
          <w:szCs w:val="28"/>
        </w:rPr>
      </w:pPr>
      <w:r>
        <w:rPr>
          <w:color w:val="1F497D" w:themeColor="text2"/>
          <w:sz w:val="36"/>
          <w:szCs w:val="28"/>
        </w:rPr>
        <w:t>{{ site_name }}</w:t>
      </w:r>
    </w:p>
    <w:p w:rsidR="005E2BED" w:rsidP="006E6D64" w:rsidRDefault="005E2BED" w14:paraId="38A798B0" w14:textId="77777777">
      <w:pPr>
        <w:spacing w:before="80" w:after="0" w:line="240" w:lineRule="auto"/>
        <w:rPr>
          <w:color w:val="1F497D" w:themeColor="text2"/>
          <w:sz w:val="36"/>
          <w:szCs w:val="28"/>
        </w:rPr>
      </w:pPr>
      <w:r>
        <w:rPr>
          <w:color w:val="1F497D" w:themeColor="text2"/>
          <w:sz w:val="36"/>
          <w:szCs w:val="28"/>
        </w:rPr>
        <w:t>{{ site_location }}</w:t>
      </w:r>
    </w:p>
    <w:p w:rsidR="004E75EB" w:rsidP="006E6D64" w:rsidRDefault="004E75EB" w14:paraId="10995B3A" w14:textId="77777777">
      <w:pPr>
        <w:spacing w:before="80" w:after="0" w:line="240" w:lineRule="auto"/>
        <w:rPr>
          <w:b/>
          <w:color w:val="1B3A5F"/>
          <w:sz w:val="24"/>
        </w:rPr>
      </w:pPr>
    </w:p>
    <w:p w:rsidR="008079C0" w:rsidP="006E6D64" w:rsidRDefault="00000000" w14:paraId="664D77E4" w14:textId="77777777">
      <w:pPr>
        <w:spacing w:before="80" w:after="0" w:line="240" w:lineRule="auto"/>
      </w:pPr>
      <w:r>
        <w:rPr>
          <w:b/>
          <w:color w:val="1B3A5F"/>
          <w:sz w:val="24"/>
        </w:rPr>
        <w:t>Report Properties</w:t>
      </w:r>
    </w:p>
    <w:tbl>
      <w:tblPr>
        <w:tblW w:w="0" w:type="auto"/>
        <w:tblLook w:val="04A0" w:firstRow="1" w:lastRow="0" w:firstColumn="1" w:lastColumn="0" w:noHBand="0" w:noVBand="1"/>
      </w:tblPr>
      <w:tblGrid>
        <w:gridCol w:w="1985"/>
        <w:gridCol w:w="7375"/>
      </w:tblGrid>
      <w:tr w:rsidR="008079C0" w:rsidTr="004E75EB" w14:paraId="63A40918" w14:textId="77777777">
        <w:tc>
          <w:tcPr>
            <w:tcW w:w="1985" w:type="dxa"/>
            <w:tcBorders>
              <w:top w:val="single" w:color="auto" w:sz="4" w:space="0"/>
              <w:right w:val="single" w:color="auto" w:sz="4" w:space="0"/>
            </w:tcBorders>
          </w:tcPr>
          <w:p w:rsidRPr="004E75EB" w:rsidR="008079C0" w:rsidP="006E6D64" w:rsidRDefault="00000000" w14:paraId="44FD4C08" w14:textId="77777777">
            <w:pPr>
              <w:spacing w:after="0"/>
              <w:rPr>
                <w:sz w:val="20"/>
                <w:szCs w:val="20"/>
              </w:rPr>
            </w:pPr>
            <w:r>
              <w:rPr>
                <w:color w:val="555555"/>
                <w:sz w:val="20"/>
                <w:szCs w:val="20"/>
              </w:rPr>
              <w:t>Report Title</w:t>
            </w:r>
          </w:p>
        </w:tc>
        <w:tc>
          <w:tcPr>
            <w:tcW w:w="7375" w:type="dxa"/>
            <w:tcBorders>
              <w:top w:val="single" w:color="auto" w:sz="4" w:space="0"/>
              <w:left w:val="single" w:color="auto" w:sz="4" w:space="0"/>
            </w:tcBorders>
          </w:tcPr>
          <w:p w:rsidRPr="004E75EB" w:rsidR="008079C0" w:rsidP="006E6D64" w:rsidRDefault="00000000" w14:paraId="445A9F74" w14:textId="77777777">
            <w:pPr>
              <w:spacing w:after="0"/>
              <w:rPr>
                <w:sz w:val="20"/>
                <w:szCs w:val="20"/>
              </w:rPr>
            </w:pPr>
            <w:r>
              <w:rPr>
                <w:color w:val="222222"/>
                <w:sz w:val="20"/>
                <w:szCs w:val="20"/>
              </w:rPr>
              <w:t>IR Scan &amp; Electrical Inspection 2026</w:t>
            </w:r>
          </w:p>
        </w:tc>
      </w:tr>
      <w:tr w:rsidR="008079C0" w:rsidTr="004E75EB" w14:paraId="11B499E1" w14:textId="77777777">
        <w:tc>
          <w:tcPr>
            <w:tcW w:w="1985" w:type="dxa"/>
            <w:tcBorders>
              <w:right w:val="single" w:color="auto" w:sz="4" w:space="0"/>
            </w:tcBorders>
          </w:tcPr>
          <w:p w:rsidRPr="004E75EB" w:rsidR="008079C0" w:rsidP="006E6D64" w:rsidRDefault="00000000" w14:paraId="26FDC366" w14:textId="77777777">
            <w:pPr>
              <w:spacing w:after="0"/>
              <w:rPr>
                <w:sz w:val="20"/>
                <w:szCs w:val="20"/>
              </w:rPr>
            </w:pPr>
            <w:r>
              <w:rPr>
                <w:color w:val="555555"/>
                <w:sz w:val="20"/>
                <w:szCs w:val="20"/>
              </w:rPr>
              <w:t>Company Name</w:t>
            </w:r>
          </w:p>
        </w:tc>
        <w:tc>
          <w:tcPr>
            <w:tcW w:w="7375" w:type="dxa"/>
            <w:tcBorders>
              <w:left w:val="single" w:color="auto" w:sz="4" w:space="0"/>
            </w:tcBorders>
          </w:tcPr>
          <w:p w:rsidRPr="004E75EB" w:rsidR="008079C0" w:rsidP="006E6D64" w:rsidRDefault="004D2580" w14:paraId="703DE62F" w14:textId="77777777">
            <w:pPr>
              <w:spacing w:after="0"/>
              <w:rPr>
                <w:sz w:val="20"/>
                <w:szCs w:val="20"/>
              </w:rPr>
            </w:pPr>
            <w:r>
              <w:rPr>
                <w:color w:val="222222"/>
                <w:sz w:val="20"/>
                <w:szCs w:val="20"/>
              </w:rPr>
              <w:t>{{ company }}</w:t>
            </w:r>
          </w:p>
        </w:tc>
      </w:tr>
      <w:tr w:rsidR="008079C0" w:rsidTr="004E75EB" w14:paraId="78A19D7F" w14:textId="77777777">
        <w:tc>
          <w:tcPr>
            <w:tcW w:w="1985" w:type="dxa"/>
            <w:tcBorders>
              <w:right w:val="single" w:color="auto" w:sz="4" w:space="0"/>
            </w:tcBorders>
          </w:tcPr>
          <w:p w:rsidRPr="004E75EB" w:rsidR="008079C0" w:rsidP="006E6D64" w:rsidRDefault="00000000" w14:paraId="58800981" w14:textId="77777777">
            <w:pPr>
              <w:spacing w:after="0"/>
              <w:rPr>
                <w:sz w:val="20"/>
                <w:szCs w:val="20"/>
              </w:rPr>
            </w:pPr>
            <w:r>
              <w:rPr>
                <w:color w:val="555555"/>
                <w:sz w:val="20"/>
                <w:szCs w:val="20"/>
              </w:rPr>
              <w:t>Contact Person</w:t>
            </w:r>
          </w:p>
        </w:tc>
        <w:tc>
          <w:tcPr>
            <w:tcW w:w="7375" w:type="dxa"/>
            <w:tcBorders>
              <w:left w:val="single" w:color="auto" w:sz="4" w:space="0"/>
            </w:tcBorders>
          </w:tcPr>
          <w:p w:rsidRPr="004E75EB" w:rsidR="008079C0" w:rsidP="006E6D64" w:rsidRDefault="004D2580" w14:paraId="42F97F9E" w14:textId="77777777">
            <w:pPr>
              <w:spacing w:after="0"/>
              <w:rPr>
                <w:sz w:val="20"/>
                <w:szCs w:val="20"/>
              </w:rPr>
            </w:pPr>
            <w:r>
              <w:rPr>
                <w:color w:val="222222"/>
                <w:sz w:val="20"/>
                <w:szCs w:val="20"/>
              </w:rPr>
              <w:t>{{ contact }}</w:t>
            </w:r>
          </w:p>
        </w:tc>
      </w:tr>
      <w:tr w:rsidR="008079C0" w:rsidTr="004E75EB" w14:paraId="79EEF465" w14:textId="77777777">
        <w:tc>
          <w:tcPr>
            <w:tcW w:w="1985" w:type="dxa"/>
            <w:tcBorders>
              <w:right w:val="single" w:color="auto" w:sz="4" w:space="0"/>
            </w:tcBorders>
          </w:tcPr>
          <w:p w:rsidRPr="004E75EB" w:rsidR="008079C0" w:rsidP="006E6D64" w:rsidRDefault="00000000" w14:paraId="6B240DD1" w14:textId="77777777">
            <w:pPr>
              <w:spacing w:after="0"/>
              <w:rPr>
                <w:sz w:val="20"/>
                <w:szCs w:val="20"/>
              </w:rPr>
            </w:pPr>
            <w:r>
              <w:rPr>
                <w:color w:val="555555"/>
                <w:sz w:val="20"/>
                <w:szCs w:val="20"/>
              </w:rPr>
              <w:t>Phone</w:t>
            </w:r>
          </w:p>
        </w:tc>
        <w:tc>
          <w:tcPr>
            <w:tcW w:w="7375" w:type="dxa"/>
            <w:tcBorders>
              <w:left w:val="single" w:color="auto" w:sz="4" w:space="0"/>
            </w:tcBorders>
          </w:tcPr>
          <w:p w:rsidRPr="004E75EB" w:rsidR="008079C0" w:rsidP="006E6D64" w:rsidRDefault="004D2580" w14:paraId="6132EE5B" w14:textId="77777777">
            <w:pPr>
              <w:spacing w:after="0"/>
              <w:rPr>
                <w:sz w:val="20"/>
                <w:szCs w:val="20"/>
              </w:rPr>
            </w:pPr>
            <w:r>
              <w:rPr>
                <w:color w:val="222222"/>
                <w:sz w:val="20"/>
                <w:szCs w:val="20"/>
              </w:rPr>
              <w:t>{{ phone }}</w:t>
            </w:r>
          </w:p>
        </w:tc>
      </w:tr>
      <w:tr w:rsidR="008079C0" w:rsidTr="004E75EB" w14:paraId="2329ADE4" w14:textId="77777777">
        <w:tc>
          <w:tcPr>
            <w:tcW w:w="1985" w:type="dxa"/>
            <w:tcBorders>
              <w:right w:val="single" w:color="auto" w:sz="4" w:space="0"/>
            </w:tcBorders>
          </w:tcPr>
          <w:p w:rsidRPr="004E75EB" w:rsidR="008079C0" w:rsidP="006E6D64" w:rsidRDefault="00000000" w14:paraId="5F22B0A3" w14:textId="77777777">
            <w:pPr>
              <w:spacing w:after="0"/>
              <w:rPr>
                <w:sz w:val="20"/>
                <w:szCs w:val="20"/>
              </w:rPr>
            </w:pPr>
            <w:r>
              <w:rPr>
                <w:color w:val="555555"/>
                <w:sz w:val="20"/>
                <w:szCs w:val="20"/>
              </w:rPr>
              <w:t>Email</w:t>
            </w:r>
          </w:p>
        </w:tc>
        <w:tc>
          <w:tcPr>
            <w:tcW w:w="7375" w:type="dxa"/>
            <w:tcBorders>
              <w:left w:val="single" w:color="auto" w:sz="4" w:space="0"/>
            </w:tcBorders>
          </w:tcPr>
          <w:p w:rsidRPr="004E75EB" w:rsidR="008079C0" w:rsidP="006E6D64" w:rsidRDefault="004D2580" w14:paraId="50DF576C" w14:textId="77777777">
            <w:pPr>
              <w:spacing w:after="0"/>
              <w:rPr>
                <w:sz w:val="20"/>
                <w:szCs w:val="20"/>
              </w:rPr>
            </w:pPr>
            <w:r>
              <w:rPr>
                <w:color w:val="222222"/>
                <w:sz w:val="20"/>
                <w:szCs w:val="20"/>
              </w:rPr>
              <w:t>{{ email }}</w:t>
            </w:r>
          </w:p>
        </w:tc>
      </w:tr>
      <w:tr w:rsidR="008079C0" w:rsidTr="004E75EB" w14:paraId="5DE25288" w14:textId="77777777">
        <w:tc>
          <w:tcPr>
            <w:tcW w:w="1985" w:type="dxa"/>
            <w:tcBorders>
              <w:right w:val="single" w:color="auto" w:sz="4" w:space="0"/>
            </w:tcBorders>
          </w:tcPr>
          <w:p w:rsidRPr="004E75EB" w:rsidR="008079C0" w:rsidP="006E6D64" w:rsidRDefault="00000000" w14:paraId="1100CDA3" w14:textId="77777777">
            <w:pPr>
              <w:spacing w:after="0"/>
              <w:rPr>
                <w:sz w:val="20"/>
                <w:szCs w:val="20"/>
              </w:rPr>
            </w:pPr>
            <w:r>
              <w:rPr>
                <w:color w:val="555555"/>
                <w:sz w:val="20"/>
                <w:szCs w:val="20"/>
              </w:rPr>
              <w:t>Site Name</w:t>
            </w:r>
          </w:p>
        </w:tc>
        <w:tc>
          <w:tcPr>
            <w:tcW w:w="7375" w:type="dxa"/>
            <w:tcBorders>
              <w:left w:val="single" w:color="auto" w:sz="4" w:space="0"/>
            </w:tcBorders>
          </w:tcPr>
          <w:p w:rsidRPr="004E75EB" w:rsidR="008079C0" w:rsidP="006E6D64" w:rsidRDefault="004D2580" w14:paraId="66DD9677" w14:textId="77777777">
            <w:pPr>
              <w:spacing w:after="0"/>
              <w:rPr>
                <w:sz w:val="20"/>
                <w:szCs w:val="20"/>
              </w:rPr>
            </w:pPr>
            <w:r>
              <w:rPr>
                <w:color w:val="222222"/>
                <w:sz w:val="20"/>
                <w:szCs w:val="20"/>
              </w:rPr>
              <w:t>{{ site_name }}</w:t>
            </w:r>
          </w:p>
        </w:tc>
      </w:tr>
      <w:tr w:rsidR="008079C0" w:rsidTr="004E75EB" w14:paraId="4DB0D256" w14:textId="77777777">
        <w:tc>
          <w:tcPr>
            <w:tcW w:w="1985" w:type="dxa"/>
            <w:tcBorders>
              <w:right w:val="single" w:color="auto" w:sz="4" w:space="0"/>
            </w:tcBorders>
          </w:tcPr>
          <w:p w:rsidRPr="004E75EB" w:rsidR="008079C0" w:rsidP="006E6D64" w:rsidRDefault="00000000" w14:paraId="4E851C8C" w14:textId="77777777">
            <w:pPr>
              <w:spacing w:after="0"/>
              <w:rPr>
                <w:sz w:val="20"/>
                <w:szCs w:val="20"/>
              </w:rPr>
            </w:pPr>
            <w:r>
              <w:rPr>
                <w:color w:val="555555"/>
                <w:sz w:val="20"/>
                <w:szCs w:val="20"/>
              </w:rPr>
              <w:t>Site Location</w:t>
            </w:r>
          </w:p>
        </w:tc>
        <w:tc>
          <w:tcPr>
            <w:tcW w:w="7375" w:type="dxa"/>
            <w:tcBorders>
              <w:left w:val="single" w:color="auto" w:sz="4" w:space="0"/>
            </w:tcBorders>
          </w:tcPr>
          <w:p w:rsidRPr="004E75EB" w:rsidR="008079C0" w:rsidP="006E6D64" w:rsidRDefault="004D2580" w14:paraId="63A50B56" w14:textId="77777777">
            <w:pPr>
              <w:spacing w:after="0"/>
              <w:rPr>
                <w:sz w:val="20"/>
                <w:szCs w:val="20"/>
              </w:rPr>
            </w:pPr>
            <w:r>
              <w:rPr>
                <w:color w:val="222222"/>
                <w:sz w:val="20"/>
                <w:szCs w:val="20"/>
              </w:rPr>
              <w:t>{{ site_location }}</w:t>
            </w:r>
          </w:p>
        </w:tc>
      </w:tr>
      <w:tr w:rsidR="008079C0" w:rsidTr="004E75EB" w14:paraId="42695C3B" w14:textId="77777777">
        <w:tc>
          <w:tcPr>
            <w:tcW w:w="1985" w:type="dxa"/>
            <w:tcBorders>
              <w:right w:val="single" w:color="auto" w:sz="4" w:space="0"/>
            </w:tcBorders>
          </w:tcPr>
          <w:p w:rsidRPr="004E75EB" w:rsidR="008079C0" w:rsidP="006E6D64" w:rsidRDefault="00000000" w14:paraId="1381FCE5" w14:textId="77777777">
            <w:pPr>
              <w:spacing w:after="0"/>
              <w:rPr>
                <w:sz w:val="20"/>
                <w:szCs w:val="20"/>
              </w:rPr>
            </w:pPr>
            <w:r>
              <w:rPr>
                <w:color w:val="555555"/>
                <w:sz w:val="20"/>
                <w:szCs w:val="20"/>
              </w:rPr>
              <w:t>Thermographer</w:t>
            </w:r>
          </w:p>
        </w:tc>
        <w:tc>
          <w:tcPr>
            <w:tcW w:w="7375" w:type="dxa"/>
            <w:tcBorders>
              <w:left w:val="single" w:color="auto" w:sz="4" w:space="0"/>
            </w:tcBorders>
          </w:tcPr>
          <w:p w:rsidRPr="004E75EB" w:rsidR="008079C0" w:rsidP="006E6D64" w:rsidRDefault="00000000" w14:paraId="7CCF93E3" w14:textId="77777777">
            <w:pPr>
              <w:spacing w:after="0"/>
              <w:rPr>
                <w:sz w:val="20"/>
                <w:szCs w:val="20"/>
              </w:rPr>
            </w:pPr>
            <w:r>
              <w:rPr>
                <w:color w:val="222222"/>
                <w:sz w:val="20"/>
                <w:szCs w:val="20"/>
              </w:rPr>
              <w:t>{{ creator_name }}</w:t>
            </w:r>
          </w:p>
        </w:tc>
      </w:tr>
      <w:tr w:rsidR="008079C0" w:rsidTr="004E75EB" w14:paraId="0728CE11" w14:textId="77777777">
        <w:tc>
          <w:tcPr>
            <w:tcW w:w="1985" w:type="dxa"/>
            <w:tcBorders>
              <w:right w:val="single" w:color="auto" w:sz="4" w:space="0"/>
            </w:tcBorders>
          </w:tcPr>
          <w:p w:rsidRPr="004E75EB" w:rsidR="008079C0" w:rsidP="006E6D64" w:rsidRDefault="00000000" w14:paraId="5F042B82" w14:textId="77777777">
            <w:pPr>
              <w:spacing w:after="0"/>
              <w:rPr>
                <w:sz w:val="20"/>
                <w:szCs w:val="20"/>
              </w:rPr>
            </w:pPr>
            <w:r>
              <w:rPr>
                <w:color w:val="555555"/>
                <w:sz w:val="20"/>
                <w:szCs w:val="20"/>
              </w:rPr>
              <w:t>ITC Certification No.</w:t>
            </w:r>
          </w:p>
        </w:tc>
        <w:tc>
          <w:tcPr>
            <w:tcW w:w="7375" w:type="dxa"/>
            <w:tcBorders>
              <w:left w:val="single" w:color="auto" w:sz="4" w:space="0"/>
            </w:tcBorders>
          </w:tcPr>
          <w:p w:rsidRPr="004E75EB" w:rsidR="008079C0" w:rsidP="006E6D64" w:rsidRDefault="00E3585A" w14:paraId="3E05FF88" w14:textId="77777777">
            <w:pPr>
              <w:spacing w:after="0"/>
              <w:rPr>
                <w:sz w:val="20"/>
                <w:szCs w:val="20"/>
              </w:rPr>
            </w:pPr>
            <w:r>
              <w:rPr>
                <w:color w:val="222222"/>
                <w:sz w:val="20"/>
                <w:szCs w:val="20"/>
              </w:rPr>
              <w:t>{{ creator_cert }}</w:t>
            </w:r>
          </w:p>
        </w:tc>
      </w:tr>
      <w:tr w:rsidR="008079C0" w:rsidTr="004E75EB" w14:paraId="41241F09" w14:textId="77777777">
        <w:tc>
          <w:tcPr>
            <w:tcW w:w="1985" w:type="dxa"/>
            <w:tcBorders>
              <w:right w:val="single" w:color="auto" w:sz="4" w:space="0"/>
            </w:tcBorders>
          </w:tcPr>
          <w:p w:rsidRPr="004E75EB" w:rsidR="008079C0" w:rsidP="006E6D64" w:rsidRDefault="00000000" w14:paraId="4376047E" w14:textId="77777777">
            <w:pPr>
              <w:spacing w:after="0"/>
              <w:rPr>
                <w:sz w:val="20"/>
                <w:szCs w:val="20"/>
              </w:rPr>
            </w:pPr>
            <w:r>
              <w:rPr>
                <w:color w:val="555555"/>
                <w:sz w:val="20"/>
                <w:szCs w:val="20"/>
              </w:rPr>
              <w:t>Inspection Date</w:t>
            </w:r>
          </w:p>
        </w:tc>
        <w:tc>
          <w:tcPr>
            <w:tcW w:w="7375" w:type="dxa"/>
            <w:tcBorders>
              <w:left w:val="single" w:color="auto" w:sz="4" w:space="0"/>
            </w:tcBorders>
          </w:tcPr>
          <w:p w:rsidRPr="004E75EB" w:rsidR="008079C0" w:rsidP="006E6D64" w:rsidRDefault="004D2580" w14:paraId="219736F5" w14:textId="77777777">
            <w:pPr>
              <w:spacing w:after="0"/>
              <w:rPr>
                <w:sz w:val="20"/>
                <w:szCs w:val="20"/>
              </w:rPr>
            </w:pPr>
            <w:r>
              <w:rPr>
                <w:color w:val="222222"/>
                <w:sz w:val="20"/>
                <w:szCs w:val="20"/>
              </w:rPr>
              <w:t>{{ inspection_date }}</w:t>
            </w:r>
          </w:p>
        </w:tc>
      </w:tr>
    </w:tbl>
    <w:p w:rsidR="00E5799C" w:rsidRDefault="00E5799C" w14:paraId="21C7616E" w14:textId="77777777">
      <w:pPr>
        <w:rPr>
          <w:b/>
          <w:color w:val="1B3A5F"/>
          <w:sz w:val="40"/>
        </w:rPr>
      </w:pPr>
      <w:r>
        <w:rPr>
          <w:b/>
          <w:color w:val="1B3A5F"/>
          <w:sz w:val="40"/>
        </w:rPr>
        <w:br w:type="page"/>
      </w:r>
    </w:p>
    <w:p w:rsidR="008079C0" w:rsidRDefault="00000000" w14:paraId="78F18589" w14:textId="77777777">
      <w:pPr>
        <w:spacing w:before="280" w:after="160"/>
      </w:pPr>
      <w:r>
        <w:rPr>
          <w:b/>
          <w:color w:val="1B3A5F"/>
          <w:sz w:val="40"/>
        </w:rPr>
        <w:lastRenderedPageBreak/>
        <w:t>Cover Letter</w:t>
      </w:r>
    </w:p>
    <w:p w:rsidRPr="00082DE3" w:rsidR="00082DE3" w:rsidP="00082DE3" w:rsidRDefault="00082DE3" w14:paraId="649CCB09" w14:textId="77777777">
      <w:pPr>
        <w:spacing w:after="0" w:line="240" w:lineRule="auto"/>
        <w:rPr>
          <w:b/>
          <w:bCs/>
          <w:sz w:val="20"/>
          <w:szCs w:val="20"/>
        </w:rPr>
      </w:pPr>
      <w:r>
        <w:rPr>
          <w:b/>
          <w:bCs/>
          <w:sz w:val="20"/>
          <w:szCs w:val="20"/>
        </w:rPr>
        <w:t>{{ inspection_date }}</w:t>
      </w:r>
    </w:p>
    <w:p w:rsidRPr="00082DE3" w:rsidR="00082DE3" w:rsidP="00082DE3" w:rsidRDefault="00082DE3" w14:paraId="6E25F242" w14:textId="77777777">
      <w:pPr>
        <w:spacing w:after="0" w:line="240" w:lineRule="auto"/>
        <w:rPr>
          <w:b/>
          <w:bCs/>
          <w:sz w:val="20"/>
          <w:szCs w:val="20"/>
        </w:rPr>
      </w:pPr>
      <w:r>
        <w:rPr>
          <w:b/>
          <w:bCs/>
          <w:sz w:val="20"/>
          <w:szCs w:val="20"/>
        </w:rPr>
        <w:t>Attn: {{ contact }}</w:t>
      </w:r>
    </w:p>
    <w:p w:rsidRPr="00082DE3" w:rsidR="00082DE3" w:rsidP="00082DE3" w:rsidRDefault="00082DE3" w14:paraId="40CBAD96" w14:textId="77777777">
      <w:pPr>
        <w:spacing w:after="0" w:line="240" w:lineRule="auto"/>
        <w:rPr>
          <w:b/>
          <w:bCs/>
          <w:sz w:val="20"/>
          <w:szCs w:val="20"/>
        </w:rPr>
      </w:pPr>
      <w:r>
        <w:rPr>
          <w:b/>
          <w:bCs/>
          <w:sz w:val="20"/>
          <w:szCs w:val="20"/>
        </w:rPr>
        <w:t>{{ company }}</w:t>
      </w:r>
    </w:p>
    <w:p w:rsidRPr="00082DE3" w:rsidR="004D2580" w:rsidP="00082DE3" w:rsidRDefault="00082DE3" w14:paraId="60CF24A3" w14:textId="77777777">
      <w:pPr>
        <w:spacing w:after="0" w:line="240" w:lineRule="auto"/>
        <w:rPr>
          <w:b/>
          <w:bCs/>
          <w:sz w:val="20"/>
          <w:szCs w:val="20"/>
        </w:rPr>
      </w:pPr>
      <w:r>
        <w:rPr>
          <w:b/>
          <w:bCs/>
          <w:sz w:val="20"/>
          <w:szCs w:val="20"/>
        </w:rPr>
        <w:t>{{ site_location }}</w:t>
      </w:r>
    </w:p>
    <w:p w:rsidRPr="004E75EB" w:rsidR="00082DE3" w:rsidP="00082DE3" w:rsidRDefault="00082DE3" w14:paraId="05BD768E" w14:textId="77777777">
      <w:pPr>
        <w:spacing w:after="0" w:line="240" w:lineRule="auto"/>
        <w:rPr>
          <w:sz w:val="20"/>
          <w:szCs w:val="20"/>
        </w:rPr>
      </w:pPr>
    </w:p>
    <w:p w:rsidR="0018546F" w:rsidRDefault="0018546F" w14:paraId="5079EA4B" w14:textId="77777777">
      <w:pPr>
        <w:spacing w:after="160"/>
        <w:rPr>
          <w:sz w:val="20"/>
          <w:szCs w:val="20"/>
        </w:rPr>
      </w:pPr>
    </w:p>
    <w:p w:rsidRPr="004E75EB" w:rsidR="008079C0" w:rsidRDefault="004D2580" w14:paraId="701E2EBD" w14:textId="77777777">
      <w:pPr>
        <w:spacing w:after="160"/>
        <w:rPr>
          <w:sz w:val="20"/>
          <w:szCs w:val="20"/>
        </w:rPr>
      </w:pPr>
      <w:r>
        <w:rPr>
          <w:sz w:val="20"/>
          <w:szCs w:val="20"/>
        </w:rPr>
        <w:t xml:space="preserve">Dear {{ </w:t>
      </w:r>
      <w:proofErr w:type="spellStart"/>
      <w:r>
        <w:rPr>
          <w:sz w:val="20"/>
          <w:szCs w:val="20"/>
        </w:rPr>
        <w:t>contact_first</w:t>
      </w:r>
      <w:proofErr w:type="spellEnd"/>
      <w:r>
        <w:rPr>
          <w:sz w:val="20"/>
          <w:szCs w:val="20"/>
        </w:rPr>
        <w:t xml:space="preserve"> }},</w:t>
      </w:r>
    </w:p>
    <w:p w:rsidRPr="004E75EB" w:rsidR="008079C0" w:rsidRDefault="00000000" w14:paraId="50F3ED4A" w14:textId="77777777">
      <w:pPr>
        <w:spacing w:after="160"/>
        <w:rPr>
          <w:sz w:val="20"/>
          <w:szCs w:val="20"/>
        </w:rPr>
      </w:pPr>
      <w:r>
        <w:rPr>
          <w:sz w:val="20"/>
          <w:szCs w:val="20"/>
        </w:rPr>
        <w:t>Thank you for choosing {{ brand_company }} to complete the electrical infrared inspection at your facility. Enclosed is the full report documenting our findings, including the thermal anomalies detected, their severity, and our recommended corrective actions.</w:t>
      </w:r>
    </w:p>
    <w:p w:rsidRPr="004E75EB" w:rsidR="008079C0" w:rsidRDefault="00000000" w14:paraId="38E307A0" w14:textId="77777777">
      <w:pPr>
        <w:spacing w:after="160"/>
        <w:rPr>
          <w:sz w:val="20"/>
          <w:szCs w:val="20"/>
        </w:rPr>
      </w:pPr>
      <w:r>
        <w:rPr>
          <w:sz w:val="20"/>
          <w:szCs w:val="20"/>
        </w:rPr>
        <w:t>Our certified thermographers inspected the electrical assets listed in the Asset Inventory at the end of this report. Any item flagged for repair should be addressed within the recommended timeframe, and we recommend a follow-up infrared inspection at intervals of no more than twelve months to maintain the reliability of your electrical infrastructure.</w:t>
      </w:r>
    </w:p>
    <w:p w:rsidRPr="004E75EB" w:rsidR="008079C0" w:rsidRDefault="00000000" w14:paraId="78A8537F" w14:textId="77777777">
      <w:pPr>
        <w:spacing w:after="320"/>
        <w:rPr>
          <w:sz w:val="20"/>
          <w:szCs w:val="20"/>
        </w:rPr>
      </w:pPr>
      <w:r>
        <w:rPr>
          <w:sz w:val="20"/>
          <w:szCs w:val="20"/>
        </w:rPr>
        <w:t>Should you have any questions regarding the findings, please do not hesitate to contact us.</w:t>
      </w:r>
    </w:p>
    <w:p w:rsidRPr="004E75EB" w:rsidR="008079C0" w:rsidRDefault="00000000" w14:paraId="6C982F30" w14:textId="77777777">
      <w:pPr>
        <w:spacing w:after="160"/>
        <w:rPr>
          <w:sz w:val="20"/>
          <w:szCs w:val="20"/>
        </w:rPr>
      </w:pPr>
      <w:r>
        <w:rPr>
          <w:sz w:val="20"/>
          <w:szCs w:val="20"/>
        </w:rPr>
        <w:t>Sincerely,</w:t>
      </w:r>
    </w:p>
    <w:p w:rsidRPr="004E75EB" w:rsidR="008079C0" w:rsidRDefault="00000000" w14:paraId="25572E9D" w14:textId="77777777">
      <w:pPr>
        <w:spacing w:after="0"/>
        <w:rPr>
          <w:sz w:val="20"/>
          <w:szCs w:val="20"/>
        </w:rPr>
      </w:pPr>
      <w:r>
        <w:rPr>
          <w:sz w:val="20"/>
          <w:szCs w:val="20"/>
        </w:rPr>
        <w:t>{{ report_author }}</w:t>
      </w:r>
    </w:p>
    <w:p w:rsidRPr="004E75EB" w:rsidR="008079C0" w:rsidRDefault="00000000" w14:paraId="1CA3FF59" w14:textId="77777777">
      <w:pPr>
        <w:spacing w:after="0"/>
        <w:rPr>
          <w:sz w:val="20"/>
          <w:szCs w:val="20"/>
        </w:rPr>
      </w:pPr>
      <w:r>
        <w:rPr>
          <w:sz w:val="20"/>
          <w:szCs w:val="20"/>
        </w:rPr>
        <w:t>{{ report_author_credentials }}</w:t>
      </w:r>
    </w:p>
    <w:p w:rsidRPr="004E75EB" w:rsidR="008079C0" w:rsidRDefault="00000000" w14:paraId="5A87C9A7" w14:textId="77777777">
      <w:pPr>
        <w:spacing w:after="0"/>
        <w:rPr>
          <w:sz w:val="20"/>
          <w:szCs w:val="20"/>
        </w:rPr>
      </w:pPr>
      <w:r>
        <w:rPr>
          <w:sz w:val="20"/>
          <w:szCs w:val="20"/>
        </w:rPr>
        <w:t>{% if signature %}{{ signature }}{% endif %}</w:t>
      </w:r>
    </w:p>
    <w:p w:rsidR="008079C0" w:rsidP="00B73161" w:rsidRDefault="00000000" w14:paraId="26500115" w14:textId="77777777">
      <w:pPr>
        <w:spacing w:after="0" w:line="240" w:lineRule="auto"/>
        <w:rPr>
          <w:sz w:val="20"/>
          <w:szCs w:val="20"/>
        </w:rPr>
      </w:pPr>
      <w:r>
        <w:rPr>
          <w:sz w:val="20"/>
          <w:szCs w:val="20"/>
        </w:rPr>
        <w:t xml:space="preserve">{{ </w:t>
      </w:r>
      <w:proofErr w:type="spellStart"/>
      <w:r>
        <w:rPr>
          <w:sz w:val="20"/>
          <w:szCs w:val="20"/>
        </w:rPr>
        <w:t>brand_company</w:t>
      </w:r>
      <w:proofErr w:type="spellEnd"/>
      <w:r>
        <w:rPr>
          <w:sz w:val="20"/>
          <w:szCs w:val="20"/>
        </w:rPr>
        <w:t xml:space="preserve"> }}</w:t>
      </w:r>
    </w:p>
    <w:p w:rsidRPr="004E75EB" w:rsidR="00000000" w:rsidP="00B73161" w:rsidRDefault="00000000" w14:paraId="66464E4E" w14:textId="77777777">
      <w:pPr>
        <w:spacing w:after="0" w:line="240" w:lineRule="auto"/>
        <w:rPr>
          <w:sz w:val="20"/>
          <w:szCs w:val="20"/>
        </w:rPr>
      </w:pPr>
      <w:r>
        <w:t xml:space="preserve">{{ </w:t>
      </w:r>
      <w:proofErr w:type="spellStart"/>
      <w:r>
        <w:t>cert_logo</w:t>
      </w:r>
      <w:proofErr w:type="spellEnd"/>
      <w:r>
        <w:t xml:space="preserve"> }}</w:t>
      </w:r>
    </w:p>
    <w:p w:rsidR="008079C0" w:rsidRDefault="00E3585A" w14:paraId="3236F1B6" w14:textId="77777777">
      <w:r>
        <w:br w:type="page"/>
      </w:r>
    </w:p>
    <w:tbl>
      <w:tblPr>
        <w:tblW w:w="0" w:type="auto"/>
        <w:jc w:val="center"/>
        <w:tblBorders>
          <w:top w:val="single" w:color="1B3A5F" w:sz="16" w:space="0"/>
          <w:left w:val="single" w:color="1B3A5F" w:sz="16" w:space="0"/>
          <w:bottom w:val="single" w:color="1B3A5F" w:sz="16" w:space="0"/>
          <w:right w:val="single" w:color="1B3A5F" w:sz="16" w:space="0"/>
          <w:insideH w:val="nil"/>
          <w:insideV w:val="nil"/>
        </w:tblBorders>
        <w:tblCellMar>
          <w:top w:w="80" w:type="dxa"/>
          <w:left w:w="120" w:type="dxa"/>
          <w:bottom w:w="80" w:type="dxa"/>
          <w:right w:w="120" w:type="dxa"/>
        </w:tblCellMar>
        <w:tblLook w:val="04A0" w:firstRow="1" w:lastRow="0" w:firstColumn="1" w:lastColumn="0" w:noHBand="0" w:noVBand="1"/>
      </w:tblPr>
      <w:tblGrid>
        <w:gridCol w:w="9936"/>
      </w:tblGrid>
      <w:tr w:rsidR="008079C0" w14:paraId="68F965B6" w14:textId="77777777">
        <w:trPr>
          <w:jc w:val="center"/>
        </w:trPr>
        <w:tc>
          <w:tcPr>
            <w:tcW w:w="9936" w:type="dxa"/>
          </w:tcPr>
          <w:p w:rsidR="008079C0" w:rsidRDefault="00000000" w14:paraId="00E391C3" w14:textId="77777777">
            <w:pPr>
              <w:spacing w:after="320"/>
              <w:jc w:val="center"/>
            </w:pPr>
            <w:r>
              <w:rPr>
                <w:b/>
                <w:color w:val="1B3A5F"/>
                <w:sz w:val="48"/>
              </w:rPr>
              <w:lastRenderedPageBreak/>
              <w:t>Certificate of Infrared Inspection</w:t>
            </w:r>
          </w:p>
          <w:p w:rsidR="008079C0" w:rsidRDefault="00000000" w14:paraId="355B939F" w14:textId="77777777">
            <w:pPr>
              <w:spacing w:after="160"/>
              <w:jc w:val="center"/>
            </w:pPr>
            <w:r>
              <w:rPr>
                <w:i/>
                <w:sz w:val="24"/>
              </w:rPr>
              <w:t>Be it Known That:</w:t>
            </w:r>
          </w:p>
          <w:p w:rsidR="004D2580" w:rsidRDefault="004D2580" w14:paraId="153B13EE" w14:textId="77777777">
            <w:pPr>
              <w:spacing w:after="160"/>
              <w:jc w:val="center"/>
              <w:rPr>
                <w:b/>
                <w:color w:val="1B3A5F"/>
                <w:sz w:val="32"/>
              </w:rPr>
            </w:pPr>
            <w:r>
              <w:rPr>
                <w:b/>
                <w:color w:val="1B3A5F"/>
                <w:sz w:val="32"/>
              </w:rPr>
              <w:t>{{ company }}</w:t>
            </w:r>
          </w:p>
          <w:p w:rsidR="008079C0" w:rsidRDefault="00000000" w14:paraId="16785649" w14:textId="77777777">
            <w:pPr>
              <w:spacing w:after="160"/>
              <w:jc w:val="center"/>
            </w:pPr>
            <w:r>
              <w:rPr>
                <w:i/>
                <w:sz w:val="24"/>
              </w:rPr>
              <w:t>Has Completed an In-Depth Thermographic Inspection on the Electrical Assets at:</w:t>
            </w:r>
          </w:p>
          <w:p w:rsidR="004D2580" w:rsidP="005E2BED" w:rsidRDefault="004D2580" w14:paraId="2192EEEC" w14:textId="77777777">
            <w:pPr>
              <w:spacing w:after="0"/>
              <w:jc w:val="center"/>
              <w:rPr>
                <w:b/>
                <w:sz w:val="26"/>
              </w:rPr>
            </w:pPr>
            <w:r>
              <w:rPr>
                <w:b/>
                <w:sz w:val="26"/>
              </w:rPr>
              <w:t>{{ site_name }}</w:t>
            </w:r>
          </w:p>
          <w:p w:rsidR="004D2580" w:rsidRDefault="004D2580" w14:paraId="1CE49F01" w14:textId="77777777">
            <w:pPr>
              <w:spacing w:after="40"/>
              <w:jc w:val="center"/>
              <w:rPr>
                <w:sz w:val="22"/>
              </w:rPr>
            </w:pPr>
            <w:r>
              <w:rPr>
                <w:sz w:val="22"/>
              </w:rPr>
              <w:t>{{ site_location }}</w:t>
            </w:r>
          </w:p>
          <w:p w:rsidR="004D2580" w:rsidRDefault="004D2580" w14:paraId="09B49B3B" w14:textId="77777777">
            <w:pPr>
              <w:spacing w:after="40"/>
              <w:jc w:val="center"/>
              <w:rPr>
                <w:sz w:val="22"/>
              </w:rPr>
            </w:pPr>
          </w:p>
          <w:p w:rsidR="008079C0" w:rsidRDefault="00000000" w14:paraId="70B3E88E" w14:textId="77777777">
            <w:pPr>
              <w:spacing w:after="40"/>
              <w:jc w:val="center"/>
            </w:pPr>
            <w:r>
              <w:rPr>
                <w:i/>
                <w:sz w:val="24"/>
              </w:rPr>
              <w:t>On the Following Date(s):</w:t>
            </w:r>
          </w:p>
          <w:p w:rsidR="004D2580" w:rsidRDefault="004D2580" w14:paraId="40ED8809" w14:textId="77777777">
            <w:pPr>
              <w:spacing w:after="40"/>
              <w:jc w:val="center"/>
              <w:rPr>
                <w:b/>
                <w:sz w:val="24"/>
              </w:rPr>
            </w:pPr>
            <w:r>
              <w:rPr>
                <w:b/>
                <w:sz w:val="24"/>
              </w:rPr>
              <w:t>{{ inspection_date }}</w:t>
            </w:r>
          </w:p>
          <w:p w:rsidR="004D2580" w:rsidRDefault="004D2580" w14:paraId="73888779" w14:textId="77777777">
            <w:pPr>
              <w:spacing w:after="40"/>
              <w:jc w:val="center"/>
              <w:rPr>
                <w:b/>
                <w:sz w:val="24"/>
              </w:rPr>
            </w:pPr>
          </w:p>
          <w:tbl>
            <w:tblPr>
              <w:tblW w:w="0" w:type="auto"/>
              <w:tblLook w:val="04A0" w:firstRow="1" w:lastRow="0" w:firstColumn="1" w:lastColumn="0" w:noHBand="0" w:noVBand="1"/>
            </w:tblPr>
            <w:tblGrid>
              <w:gridCol w:w="4814"/>
              <w:gridCol w:w="4882"/>
            </w:tblGrid>
            <w:tr w:rsidR="00112679" w14:paraId="19000E06" w14:textId="77777777">
              <w:tc>
                <w:tcPr>
                  <w:tcW w:w="5400" w:type="dxa"/>
                </w:tcPr>
                <w:p w:rsidR="001F09CC" w:rsidP="001B1D87" w:rsidRDefault="00000000" w14:paraId="57C234BA" w14:textId="77777777">
                  <w:pPr>
                    <w:spacing w:after="0" w:line="240" w:lineRule="auto"/>
                  </w:pPr>
                  <w:r>
                    <w:rPr>
                      <w:i/>
                    </w:rPr>
                    <w:t>Scan completed by:</w:t>
                  </w:r>
                </w:p>
              </w:tc>
              <w:tc>
                <w:tcPr>
                  <w:tcW w:w="5400" w:type="dxa"/>
                </w:tcPr>
                <w:p w:rsidR="001F09CC" w:rsidP="001B1D87" w:rsidRDefault="00000000" w14:paraId="506DA281" w14:textId="77777777">
                  <w:pPr>
                    <w:spacing w:after="0" w:line="240" w:lineRule="auto"/>
                    <w:jc w:val="right"/>
                  </w:pPr>
                  <w:r>
                    <w:rPr>
                      <w:i/>
                    </w:rPr>
                    <w:t>Thermographer:</w:t>
                  </w:r>
                </w:p>
              </w:tc>
            </w:tr>
            <w:tr w:rsidR="00112679" w14:paraId="60804583" w14:textId="77777777">
              <w:tc>
                <w:tcPr>
                  <w:tcW w:w="5400" w:type="dxa"/>
                </w:tcPr>
                <w:p w:rsidR="001F09CC" w:rsidP="001B1D87" w:rsidRDefault="00000000" w14:paraId="3226C9E2" w14:textId="77777777">
                  <w:pPr>
                    <w:spacing w:after="0" w:line="240" w:lineRule="auto"/>
                  </w:pPr>
                  <w:r>
                    <w:t>{{ cert_logo }}</w:t>
                  </w:r>
                </w:p>
              </w:tc>
              <w:tc>
                <w:tcPr>
                  <w:tcW w:w="5400" w:type="dxa"/>
                </w:tcPr>
                <w:p w:rsidR="001F09CC" w:rsidP="001B1D87" w:rsidRDefault="00000000" w14:paraId="151BA471" w14:textId="77777777">
                  <w:pPr>
                    <w:spacing w:after="0" w:line="240" w:lineRule="auto"/>
                    <w:jc w:val="right"/>
                  </w:pPr>
                  <w:r>
                    <w:t>{{ creator_name }}</w:t>
                  </w:r>
                </w:p>
              </w:tc>
            </w:tr>
          </w:tbl>
          <w:p w:rsidR="00000000" w:rsidP="00270B2F" w:rsidRDefault="00000000" w14:paraId="33F790DA" w14:textId="77777777">
            <w:pPr>
              <w:jc w:val="center"/>
              <w:rPr>
                <w:sz w:val="18"/>
              </w:rPr>
            </w:pPr>
          </w:p>
          <w:p w:rsidR="008079C0" w:rsidP="00270B2F" w:rsidRDefault="00000000" w14:paraId="3C2B6CCA" w14:textId="77777777">
            <w:pPr>
              <w:jc w:val="center"/>
            </w:pPr>
            <w:r>
              <w:rPr>
                <w:sz w:val="18"/>
              </w:rPr>
              <w:t>Conforming to ASNT SNT-TC-1A, NFPA 70B:23, CSA Z463:24, and NETA MTS (2023).</w:t>
            </w:r>
          </w:p>
        </w:tc>
      </w:tr>
    </w:tbl>
    <w:p w:rsidR="008079C0" w:rsidRDefault="00000000" w14:paraId="42BFD946" w14:textId="77777777">
      <w:r>
        <w:br w:type="page"/>
      </w:r>
    </w:p>
    <w:p w:rsidR="008079C0" w:rsidRDefault="00000000" w14:paraId="54FF2A52" w14:textId="77777777">
      <w:pPr>
        <w:spacing w:before="280" w:after="160"/>
      </w:pPr>
      <w:r>
        <w:rPr>
          <w:b/>
          <w:color w:val="1B3A5F"/>
          <w:sz w:val="40"/>
        </w:rPr>
        <w:lastRenderedPageBreak/>
        <w:t>Table of Contents</w:t>
      </w:r>
    </w:p>
    <w:tbl>
      <w:tblPr>
        <w:tblW w:w="0" w:type="auto"/>
        <w:tblLook w:val="04A0" w:firstRow="1" w:lastRow="0" w:firstColumn="1" w:lastColumn="0" w:noHBand="0" w:noVBand="1"/>
      </w:tblPr>
      <w:tblGrid>
        <w:gridCol w:w="9765"/>
        <w:gridCol w:w="729"/>
      </w:tblGrid>
      <w:tr w:rsidR="008079C0" w:rsidTr="0018546F" w14:paraId="3CDDDBAD" w14:textId="77777777">
        <w:tc>
          <w:tcPr>
            <w:tcW w:w="9765" w:type="dxa"/>
          </w:tcPr>
          <w:p w:rsidRPr="004E75EB" w:rsidR="006C4479" w:rsidP="00571154" w:rsidRDefault="00E507CE" w14:paraId="5C076819" w14:textId="77777777">
            <w:pPr>
              <w:spacing w:after="120"/>
              <w:rPr>
                <w:sz w:val="20"/>
                <w:szCs w:val="20"/>
              </w:rPr>
            </w:pPr>
            <w:r>
              <w:rPr>
                <w:sz w:val="20"/>
                <w:szCs w:val="20"/>
              </w:rPr>
              <w:t>{%tr for t in toc_rows %}</w:t>
            </w:r>
          </w:p>
        </w:tc>
        <w:tc>
          <w:tcPr>
            <w:tcW w:w="720" w:type="dxa"/>
          </w:tcPr>
          <w:p w:rsidRPr="004E75EB" w:rsidR="008079C0" w:rsidP="00571154" w:rsidRDefault="008079C0" w14:paraId="23317EE5" w14:textId="77777777">
            <w:pPr>
              <w:spacing w:after="120"/>
              <w:jc w:val="right"/>
              <w:rPr>
                <w:sz w:val="20"/>
                <w:szCs w:val="20"/>
              </w:rPr>
            </w:pPr>
          </w:p>
        </w:tc>
      </w:tr>
      <w:tr w:rsidR="00E507CE" w:rsidTr="0018546F" w14:paraId="4873E6F8" w14:textId="77777777">
        <w:tc>
          <w:tcPr>
            <w:tcW w:w="9765" w:type="dxa"/>
          </w:tcPr>
          <w:p w:rsidRPr="004E75EB" w:rsidR="00E507CE" w:rsidP="00E507CE" w:rsidRDefault="000F3757" w14:paraId="26415670" w14:textId="77777777">
            <w:pPr>
              <w:tabs>
                <w:tab w:val="right" w:leader="dot" w:pos="9640"/>
              </w:tabs>
              <w:spacing w:after="120"/>
              <w:rPr>
                <w:sz w:val="20"/>
                <w:szCs w:val="20"/>
              </w:rPr>
            </w:pPr>
            <w:r>
              <w:t>{{r t.name_rt }}</w:t>
            </w:r>
            <w:r>
              <w:tab/>
            </w:r>
          </w:p>
        </w:tc>
        <w:tc>
          <w:tcPr>
            <w:tcW w:w="720" w:type="dxa"/>
          </w:tcPr>
          <w:p w:rsidRPr="004E75EB" w:rsidR="00E507CE" w:rsidP="00E507CE" w:rsidRDefault="00E507CE" w14:paraId="339DD151" w14:textId="77777777">
            <w:pPr>
              <w:spacing w:after="120"/>
              <w:jc w:val="right"/>
              <w:rPr>
                <w:sz w:val="20"/>
                <w:szCs w:val="20"/>
              </w:rPr>
            </w:pPr>
            <w:r>
              <w:rPr>
                <w:sz w:val="20"/>
                <w:szCs w:val="20"/>
              </w:rPr>
              <w:t>{{ t.page }}</w:t>
            </w:r>
          </w:p>
        </w:tc>
      </w:tr>
      <w:tr w:rsidR="00E507CE" w:rsidTr="0018546F" w14:paraId="04642603" w14:textId="77777777">
        <w:tc>
          <w:tcPr>
            <w:tcW w:w="9765" w:type="dxa"/>
          </w:tcPr>
          <w:p w:rsidRPr="004E75EB" w:rsidR="00E507CE" w:rsidP="00E507CE" w:rsidRDefault="00E507CE" w14:paraId="21708A11" w14:textId="77777777">
            <w:pPr>
              <w:spacing w:after="120"/>
              <w:rPr>
                <w:sz w:val="20"/>
                <w:szCs w:val="20"/>
              </w:rPr>
            </w:pPr>
            <w:r>
              <w:rPr>
                <w:sz w:val="20"/>
                <w:szCs w:val="20"/>
              </w:rPr>
              <w:t>{%tr endfor %}</w:t>
            </w:r>
          </w:p>
        </w:tc>
        <w:tc>
          <w:tcPr>
            <w:tcW w:w="720" w:type="dxa"/>
          </w:tcPr>
          <w:p w:rsidRPr="004E75EB" w:rsidR="00E507CE" w:rsidP="00E507CE" w:rsidRDefault="00E507CE" w14:paraId="756D7D13" w14:textId="77777777">
            <w:pPr>
              <w:spacing w:after="120"/>
              <w:jc w:val="right"/>
              <w:rPr>
                <w:sz w:val="20"/>
                <w:szCs w:val="20"/>
              </w:rPr>
            </w:pPr>
          </w:p>
        </w:tc>
      </w:tr>
    </w:tbl>
    <w:p w:rsidR="008079C0" w:rsidRDefault="00000000" w14:paraId="1112E7FB" w14:textId="77777777">
      <w:r>
        <w:br w:type="page"/>
      </w:r>
    </w:p>
    <w:p w:rsidR="008079C0" w:rsidRDefault="00000000" w14:paraId="1D5A4614" w14:textId="77777777">
      <w:pPr>
        <w:spacing w:before="280" w:after="160"/>
      </w:pPr>
      <w:r>
        <w:rPr>
          <w:b/>
          <w:color w:val="1B3A5F"/>
          <w:sz w:val="40"/>
        </w:rPr>
        <w:lastRenderedPageBreak/>
        <w:t>IR Report Summary</w:t>
      </w:r>
    </w:p>
    <w:p w:rsidRPr="004E75EB" w:rsidR="008079C0" w:rsidRDefault="00000000" w14:paraId="2B3F2217" w14:textId="77777777">
      <w:pPr>
        <w:spacing w:after="160"/>
        <w:rPr>
          <w:sz w:val="20"/>
          <w:szCs w:val="20"/>
        </w:rPr>
      </w:pPr>
      <w:r>
        <w:rPr>
          <w:sz w:val="20"/>
          <w:szCs w:val="20"/>
        </w:rPr>
        <w:t>On {{ inspection_date }}, {{ brand_company }} conducted a comprehensive thermal inspection of electrical assets at {{ site_name }}, located at {{ site_location }}, Canada.</w:t>
      </w:r>
    </w:p>
    <w:p w:rsidRPr="004E75EB" w:rsidR="008079C0" w:rsidRDefault="00000000" w14:paraId="300BA85E" w14:textId="77777777">
      <w:pPr>
        <w:spacing w:after="160"/>
        <w:rPr>
          <w:sz w:val="20"/>
          <w:szCs w:val="20"/>
        </w:rPr>
      </w:pPr>
      <w:r>
        <w:rPr>
          <w:sz w:val="20"/>
          <w:szCs w:val="20"/>
        </w:rPr>
        <w:t xml:space="preserve">A total of </w:t>
      </w:r>
      <w:r>
        <w:rPr>
          <w:b/>
          <w:bCs/>
          <w:sz w:val="20"/>
          <w:szCs w:val="20"/>
        </w:rPr>
        <w:t>{{ total_assets }}</w:t>
      </w:r>
      <w:r>
        <w:rPr>
          <w:sz w:val="20"/>
          <w:szCs w:val="20"/>
        </w:rPr>
        <w:t xml:space="preserve"> electrical assets were scanned. </w:t>
      </w:r>
      <w:r>
        <w:rPr>
          <w:b/>
          <w:bCs/>
          <w:sz w:val="20"/>
          <w:szCs w:val="20"/>
        </w:rPr>
        <w:t>{{ flagged_count }}</w:t>
      </w:r>
      <w:r>
        <w:rPr>
          <w:sz w:val="20"/>
          <w:szCs w:val="20"/>
        </w:rPr>
        <w:t xml:space="preserve"> thermal anomalies were identified in this report. {% if repaired_on_site %}</w:t>
      </w:r>
      <w:r>
        <w:rPr>
          <w:b/>
          <w:bCs/>
          <w:sz w:val="20"/>
          <w:szCs w:val="20"/>
        </w:rPr>
        <w:t>{{ repaired_on_site }}</w:t>
      </w:r>
      <w:r>
        <w:rPr>
          <w:sz w:val="20"/>
          <w:szCs w:val="20"/>
        </w:rPr>
        <w:t xml:space="preserve"> were repaired on site at the time of inspection{% if requiring_repair %}, and {% else %}. {% endif %}{% endif %}{% if requiring_repair %}</w:t>
      </w:r>
      <w:r>
        <w:rPr>
          <w:b/>
          <w:bCs/>
          <w:sz w:val="20"/>
          <w:szCs w:val="20"/>
        </w:rPr>
        <w:t>{{ requiring_repair }}</w:t>
      </w:r>
      <w:r>
        <w:rPr>
          <w:sz w:val="20"/>
          <w:szCs w:val="20"/>
        </w:rPr>
        <w:t xml:space="preserve"> require repair or servicing based on the severity ranking provided. {% endif %}The remainder of anomalies found should be reviewed during the next IR Scan for similarities.</w:t>
      </w:r>
    </w:p>
    <w:p w:rsidRPr="004E75EB" w:rsidR="008079C0" w:rsidRDefault="00000000" w14:paraId="4A46FA16" w14:textId="77777777">
      <w:pPr>
        <w:spacing w:after="160"/>
        <w:rPr>
          <w:sz w:val="20"/>
          <w:szCs w:val="20"/>
        </w:rPr>
      </w:pPr>
      <w:r>
        <w:rPr>
          <w:sz w:val="20"/>
          <w:szCs w:val="20"/>
        </w:rPr>
        <w:t>A complete list of all electrical equipment inspected can be found at the end of this report, under the heading “Asset Inventory List”.</w:t>
      </w:r>
    </w:p>
    <w:p w:rsidRPr="004E75EB" w:rsidR="008079C0" w:rsidRDefault="00000000" w14:paraId="1FF4F2F7" w14:textId="77777777">
      <w:pPr>
        <w:spacing w:after="160"/>
        <w:rPr>
          <w:sz w:val="20"/>
          <w:szCs w:val="20"/>
        </w:rPr>
      </w:pPr>
      <w:r>
        <w:rPr>
          <w:sz w:val="20"/>
          <w:szCs w:val="20"/>
        </w:rPr>
        <w:t>To maintain the integrity and reliability of the facility’s electrical infrastructure, {{ brand_company }} recommends conducting follow-up infrared inspections at intervals of no more than twelve months.</w:t>
      </w:r>
    </w:p>
    <w:p>
      <w:pPr>
        <w:sectPr>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720" w:gutter="0"/>
          <w:cols w:space="720"/>
          <w:titlePg/>
          <w:docGrid w:linePitch="360"/>
        </w:sectPr>
      </w:pPr>
    </w:p>
    <w:p>
      <w:r>
        <w:rPr>
          <w:vanish/>
        </w:rPr>
        <w:t xml:space="preserve">[[[IRRS-SECTION:PHOTO-PAGE]]]</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134"/>
        <w:gridCol w:w="1271"/>
        <w:gridCol w:w="289"/>
        <w:gridCol w:w="1275"/>
        <w:gridCol w:w="1418"/>
        <w:gridCol w:w="992"/>
        <w:gridCol w:w="1418"/>
        <w:gridCol w:w="992"/>
        <w:gridCol w:w="2001"/>
      </w:tblGrid>
      <w:tr w:rsidR="002C2027" w:rsidTr="00A23C67" w14:paraId="0A0B34D3" w14:textId="77777777">
        <w:tc>
          <w:tcPr>
            <w:tcW w:w="2405" w:type="dxa"/>
            <w:gridSpan w:val="2"/>
          </w:tcPr>
          <w:p w:rsidRPr="002C2027" w:rsidR="001F09CC" w:rsidRDefault="00000000" w14:paraId="41C31D95" w14:textId="77777777">
            <w:pPr>
              <w:rPr>
                <w:sz w:val="32"/>
                <w:szCs w:val="32"/>
              </w:rPr>
            </w:pPr>
            <w:r w:rsidRPr="002C2027">
              <w:rPr>
                <w:color w:val="001F5F"/>
                <w:sz w:val="32"/>
                <w:szCs w:val="32"/>
              </w:rPr>
              <w:t>Asset Tag No.</w:t>
            </w:r>
          </w:p>
        </w:tc>
        <w:tc>
          <w:tcPr>
            <w:tcW w:w="2982" w:type="dxa"/>
            <w:gridSpan w:val="3"/>
          </w:tcPr>
          <w:p w:rsidRPr="00F40C8A" w:rsidR="001F09CC" w:rsidRDefault="00000000" w14:paraId="7552A79B" w14:textId="77777777">
            <w:pPr>
              <w:rPr>
                <w:b/>
                <w:bCs/>
                <w:color w:val="001F5F"/>
                <w:sz w:val="32"/>
                <w:szCs w:val="32"/>
              </w:rPr>
            </w:pPr>
            <w:r w:rsidRPr="00F40C8A">
              <w:rPr>
                <w:b/>
                <w:bCs/>
                <w:color w:val="001F5F"/>
                <w:sz w:val="32"/>
                <w:szCs w:val="32"/>
              </w:rPr>
              <w:t xml:space="preserve">{{ </w:t>
            </w:r>
            <w:proofErr w:type="spellStart"/>
            <w:r w:rsidRPr="00F40C8A">
              <w:rPr>
                <w:b/>
                <w:bCs/>
                <w:color w:val="001F5F"/>
                <w:sz w:val="32"/>
                <w:szCs w:val="32"/>
              </w:rPr>
              <w:t>dti_no</w:t>
            </w:r>
            <w:proofErr w:type="spellEnd"/>
            <w:r w:rsidRPr="00F40C8A">
              <w:rPr>
                <w:b/>
                <w:bCs/>
                <w:color w:val="001F5F"/>
                <w:sz w:val="32"/>
                <w:szCs w:val="32"/>
              </w:rPr>
              <w:t xml:space="preserve"> }}</w:t>
            </w:r>
          </w:p>
        </w:tc>
        <w:tc>
          <w:tcPr>
            <w:tcW w:w="2410" w:type="dxa"/>
            <w:gridSpan w:val="2"/>
          </w:tcPr>
          <w:p w:rsidRPr="002C2027" w:rsidR="001F09CC" w:rsidP="00CF4546" w:rsidRDefault="00000000" w14:paraId="7EF4D446" w14:textId="77777777">
            <w:pPr>
              <w:jc w:val="right"/>
              <w:rPr>
                <w:color w:val="001F5F"/>
                <w:spacing w:val="-19"/>
                <w:sz w:val="32"/>
                <w:szCs w:val="32"/>
              </w:rPr>
            </w:pPr>
            <w:r w:rsidRPr="002C2027">
              <w:rPr>
                <w:color w:val="001F5F"/>
                <w:spacing w:val="-19"/>
                <w:sz w:val="32"/>
                <w:szCs w:val="32"/>
              </w:rPr>
              <w:t>Equipment Label</w:t>
            </w:r>
            <w:r>
              <w:rPr>
                <w:color w:val="001F5F"/>
                <w:spacing w:val="-19"/>
                <w:sz w:val="32"/>
                <w:szCs w:val="32"/>
              </w:rPr>
              <w:t>:</w:t>
            </w:r>
          </w:p>
        </w:tc>
        <w:tc>
          <w:tcPr>
            <w:tcW w:w="2993" w:type="dxa"/>
            <w:gridSpan w:val="2"/>
            <w:vMerge w:val="restart"/>
          </w:tcPr>
          <w:p w:rsidRPr="00B4696F" w:rsidR="001F09CC" w:rsidRDefault="00000000" w14:paraId="11808216" w14:textId="77777777">
            <w:pPr>
              <w:rPr>
                <w:b/>
                <w:bCs/>
                <w:color w:val="001F5F"/>
                <w:sz w:val="32"/>
                <w:szCs w:val="32"/>
              </w:rPr>
            </w:pPr>
            <w:r w:rsidRPr="00F40C8A">
              <w:rPr>
                <w:b/>
                <w:bCs/>
                <w:color w:val="001F5F"/>
                <w:sz w:val="32"/>
                <w:szCs w:val="32"/>
              </w:rPr>
              <w:t xml:space="preserve">{{ </w:t>
            </w:r>
            <w:proofErr w:type="spellStart"/>
            <w:r w:rsidRPr="00F40C8A">
              <w:rPr>
                <w:b/>
                <w:bCs/>
                <w:color w:val="001F5F"/>
                <w:sz w:val="32"/>
                <w:szCs w:val="32"/>
              </w:rPr>
              <w:t>equipment_label</w:t>
            </w:r>
            <w:proofErr w:type="spellEnd"/>
            <w:r w:rsidRPr="00F40C8A">
              <w:rPr>
                <w:b/>
                <w:bCs/>
                <w:color w:val="001F5F"/>
                <w:sz w:val="32"/>
                <w:szCs w:val="32"/>
              </w:rPr>
              <w:t xml:space="preserve"> }}</w:t>
            </w:r>
          </w:p>
        </w:tc>
      </w:tr>
      <w:tr w:rsidR="002C2027" w:rsidTr="00E63D17" w14:paraId="55067EF0" w14:textId="77777777">
        <w:tc>
          <w:tcPr>
            <w:tcW w:w="2405" w:type="dxa"/>
            <w:gridSpan w:val="2"/>
          </w:tcPr>
          <w:p w:rsidRPr="002C2027" w:rsidR="001F09CC" w:rsidRDefault="00000000" w14:paraId="6AF64A48" w14:textId="77777777">
            <w:pPr>
              <w:rPr>
                <w:sz w:val="32"/>
                <w:szCs w:val="32"/>
              </w:rPr>
            </w:pPr>
            <w:r w:rsidRPr="002C2027">
              <w:rPr>
                <w:color w:val="001F5F"/>
                <w:sz w:val="32"/>
                <w:szCs w:val="32"/>
              </w:rPr>
              <w:t>Fault Rating:</w:t>
            </w:r>
          </w:p>
        </w:tc>
        <w:tc>
          <w:tcPr>
            <w:tcW w:w="2982" w:type="dxa"/>
            <w:gridSpan w:val="3"/>
          </w:tcPr>
          <w:p w:rsidRPr="00F40C8A" w:rsidR="001F09CC" w:rsidRDefault="00000000" w14:paraId="058C9EE0" w14:textId="77777777">
            <w:pPr>
              <w:rPr>
                <w:b/>
                <w:bCs/>
                <w:color w:val="001F5F"/>
                <w:sz w:val="32"/>
                <w:szCs w:val="32"/>
              </w:rPr>
            </w:pPr>
            <w:r w:rsidRPr="00F41ECD">
              <w:rPr>
                <w:b/>
                <w:bCs/>
                <w:color w:val="001F5F"/>
                <w:sz w:val="32"/>
                <w:szCs w:val="32"/>
              </w:rPr>
              <w:t xml:space="preserve">{{r </w:t>
            </w:r>
            <w:proofErr w:type="spellStart"/>
            <w:r w:rsidRPr="00F41ECD">
              <w:rPr>
                <w:b/>
                <w:bCs/>
                <w:color w:val="001F5F"/>
                <w:sz w:val="32"/>
                <w:szCs w:val="32"/>
              </w:rPr>
              <w:t>fault_rating</w:t>
            </w:r>
            <w:proofErr w:type="spellEnd"/>
            <w:r w:rsidRPr="00F41ECD">
              <w:rPr>
                <w:b/>
                <w:bCs/>
                <w:color w:val="001F5F"/>
                <w:sz w:val="32"/>
                <w:szCs w:val="32"/>
              </w:rPr>
              <w:t xml:space="preserve"> }}</w:t>
            </w:r>
          </w:p>
        </w:tc>
        <w:tc>
          <w:tcPr>
            <w:tcW w:w="2410" w:type="dxa"/>
            <w:gridSpan w:val="2"/>
          </w:tcPr>
          <w:p w:rsidRPr="002C2027" w:rsidR="001F09CC" w:rsidRDefault="001F09CC" w14:paraId="7EB7AE72" w14:textId="77777777">
            <w:pPr>
              <w:rPr>
                <w:sz w:val="32"/>
                <w:szCs w:val="32"/>
              </w:rPr>
            </w:pPr>
          </w:p>
        </w:tc>
        <w:tc>
          <w:tcPr>
            <w:tcW w:w="2993" w:type="dxa"/>
            <w:gridSpan w:val="2"/>
            <w:vMerge/>
          </w:tcPr>
          <w:p w:rsidRPr="002C2027" w:rsidR="001F09CC" w:rsidRDefault="001F09CC" w14:paraId="67AC38A8" w14:textId="77777777">
            <w:pPr>
              <w:rPr>
                <w:sz w:val="32"/>
                <w:szCs w:val="32"/>
              </w:rPr>
            </w:pPr>
          </w:p>
        </w:tc>
      </w:tr>
      <w:tr w:rsidR="002C2027" w:rsidTr="00E63D17" w14:paraId="7612B927" w14:textId="77777777">
        <w:tc>
          <w:tcPr>
            <w:tcW w:w="1134" w:type="dxa"/>
            <w:tcBorders>
              <w:bottom w:val="dotted" w:color="auto" w:sz="6" w:space="0"/>
            </w:tcBorders>
          </w:tcPr>
          <w:p w:rsidRPr="002C2027" w:rsidR="001F09CC" w:rsidP="00CF4546" w:rsidRDefault="00000000" w14:paraId="7540AB54" w14:textId="77777777">
            <w:pPr>
              <w:jc w:val="right"/>
              <w:rPr>
                <w:sz w:val="18"/>
                <w:szCs w:val="18"/>
              </w:rPr>
            </w:pPr>
            <w:r w:rsidRPr="002C2027">
              <w:rPr>
                <w:sz w:val="18"/>
                <w:szCs w:val="18"/>
              </w:rPr>
              <w:t>Image</w:t>
            </w:r>
            <w:r>
              <w:rPr>
                <w:sz w:val="18"/>
                <w:szCs w:val="18"/>
              </w:rPr>
              <w:t xml:space="preserve"> Title:</w:t>
            </w:r>
          </w:p>
        </w:tc>
        <w:tc>
          <w:tcPr>
            <w:tcW w:w="1560" w:type="dxa"/>
            <w:gridSpan w:val="2"/>
            <w:tcBorders>
              <w:bottom w:val="dotted" w:color="auto" w:sz="6" w:space="0"/>
            </w:tcBorders>
          </w:tcPr>
          <w:p w:rsidRPr="00B4696F" w:rsidR="001F09CC" w:rsidRDefault="00000000" w14:paraId="4CF9B62B" w14:textId="77777777">
            <w:pPr>
              <w:rPr>
                <w:sz w:val="18"/>
                <w:szCs w:val="18"/>
              </w:rPr>
            </w:pPr>
            <w:r w:rsidRPr="00B4696F">
              <w:rPr>
                <w:rFonts w:eastAsia="Calibri" w:cs="Calibri"/>
                <w:sz w:val="18"/>
                <w:szCs w:val="18"/>
              </w:rPr>
              <w:t xml:space="preserve">{{ </w:t>
            </w:r>
            <w:proofErr w:type="spellStart"/>
            <w:r w:rsidRPr="00B4696F">
              <w:rPr>
                <w:rFonts w:eastAsia="Calibri" w:cs="Calibri"/>
                <w:sz w:val="18"/>
                <w:szCs w:val="18"/>
              </w:rPr>
              <w:t>image_title</w:t>
            </w:r>
            <w:proofErr w:type="spellEnd"/>
            <w:r w:rsidRPr="00B4696F">
              <w:rPr>
                <w:rFonts w:eastAsia="Calibri" w:cs="Calibri"/>
                <w:sz w:val="18"/>
                <w:szCs w:val="18"/>
              </w:rPr>
              <w:t xml:space="preserve"> }}</w:t>
            </w:r>
          </w:p>
        </w:tc>
        <w:tc>
          <w:tcPr>
            <w:tcW w:w="1275" w:type="dxa"/>
            <w:tcBorders>
              <w:bottom w:val="dotted" w:color="auto" w:sz="6" w:space="0"/>
            </w:tcBorders>
          </w:tcPr>
          <w:p w:rsidRPr="00B4696F" w:rsidR="001F09CC" w:rsidP="00CF4546" w:rsidRDefault="00000000" w14:paraId="22CE64D1" w14:textId="77777777">
            <w:pPr>
              <w:jc w:val="right"/>
              <w:rPr>
                <w:sz w:val="18"/>
                <w:szCs w:val="18"/>
              </w:rPr>
            </w:pPr>
            <w:r w:rsidRPr="00B4696F">
              <w:rPr>
                <w:sz w:val="18"/>
                <w:szCs w:val="18"/>
              </w:rPr>
              <w:t>Image Date:</w:t>
            </w:r>
          </w:p>
        </w:tc>
        <w:tc>
          <w:tcPr>
            <w:tcW w:w="2410" w:type="dxa"/>
            <w:gridSpan w:val="2"/>
            <w:tcBorders>
              <w:bottom w:val="dotted" w:color="auto" w:sz="6" w:space="0"/>
            </w:tcBorders>
          </w:tcPr>
          <w:p w:rsidRPr="00B4696F" w:rsidR="001F09CC" w:rsidRDefault="00000000" w14:paraId="62FE6D8E" w14:textId="77777777">
            <w:pPr>
              <w:rPr>
                <w:sz w:val="18"/>
                <w:szCs w:val="18"/>
              </w:rPr>
            </w:pPr>
            <w:r w:rsidRPr="00B4696F">
              <w:rPr>
                <w:rFonts w:eastAsia="Calibri" w:cs="Calibri"/>
                <w:sz w:val="18"/>
                <w:szCs w:val="18"/>
              </w:rPr>
              <w:t xml:space="preserve">{{ </w:t>
            </w:r>
            <w:proofErr w:type="spellStart"/>
            <w:r w:rsidRPr="00B4696F">
              <w:rPr>
                <w:rFonts w:eastAsia="Calibri" w:cs="Calibri"/>
                <w:sz w:val="18"/>
                <w:szCs w:val="18"/>
              </w:rPr>
              <w:t>image_date</w:t>
            </w:r>
            <w:proofErr w:type="spellEnd"/>
            <w:r w:rsidRPr="00B4696F">
              <w:rPr>
                <w:rFonts w:eastAsia="Calibri" w:cs="Calibri"/>
                <w:sz w:val="18"/>
                <w:szCs w:val="18"/>
              </w:rPr>
              <w:t xml:space="preserve"> }}</w:t>
            </w:r>
          </w:p>
        </w:tc>
        <w:tc>
          <w:tcPr>
            <w:tcW w:w="2410" w:type="dxa"/>
            <w:gridSpan w:val="2"/>
            <w:tcBorders>
              <w:bottom w:val="dotted" w:color="auto" w:sz="6" w:space="0"/>
            </w:tcBorders>
          </w:tcPr>
          <w:p w:rsidRPr="00B4696F" w:rsidR="001F09CC" w:rsidP="00CF4546" w:rsidRDefault="00000000" w14:paraId="55BDD34D" w14:textId="77777777">
            <w:pPr>
              <w:jc w:val="right"/>
              <w:rPr>
                <w:sz w:val="18"/>
                <w:szCs w:val="18"/>
              </w:rPr>
            </w:pPr>
            <w:r w:rsidRPr="00B4696F">
              <w:rPr>
                <w:sz w:val="18"/>
                <w:szCs w:val="18"/>
              </w:rPr>
              <w:t>Camera Make &amp; Model:</w:t>
            </w:r>
          </w:p>
        </w:tc>
        <w:tc>
          <w:tcPr>
            <w:tcW w:w="2001" w:type="dxa"/>
            <w:tcBorders>
              <w:bottom w:val="dotted" w:color="auto" w:sz="6" w:space="0"/>
            </w:tcBorders>
          </w:tcPr>
          <w:p w:rsidRPr="00B4696F" w:rsidR="001F09CC" w:rsidRDefault="00000000" w14:paraId="6E600E55" w14:textId="77777777">
            <w:pPr>
              <w:rPr>
                <w:sz w:val="18"/>
                <w:szCs w:val="18"/>
              </w:rPr>
            </w:pPr>
            <w:r w:rsidRPr="00B4696F">
              <w:rPr>
                <w:rFonts w:eastAsia="Calibri" w:cs="Calibri"/>
                <w:sz w:val="18"/>
                <w:szCs w:val="18"/>
              </w:rPr>
              <w:t xml:space="preserve">{{ </w:t>
            </w:r>
            <w:proofErr w:type="spellStart"/>
            <w:r w:rsidRPr="00B4696F">
              <w:rPr>
                <w:rFonts w:eastAsia="Calibri" w:cs="Calibri"/>
                <w:sz w:val="18"/>
                <w:szCs w:val="18"/>
              </w:rPr>
              <w:t>camera_model</w:t>
            </w:r>
            <w:proofErr w:type="spellEnd"/>
            <w:r w:rsidRPr="00B4696F">
              <w:rPr>
                <w:rFonts w:eastAsia="Calibri" w:cs="Calibri"/>
                <w:sz w:val="18"/>
                <w:szCs w:val="18"/>
              </w:rPr>
              <w:t xml:space="preserve"> }}</w:t>
            </w:r>
          </w:p>
        </w:tc>
      </w:tr>
    </w:tbl>
    <w:p w:rsidRPr="00F40C8A" w:rsidR="001F09CC" w:rsidP="00F40C8A" w:rsidRDefault="001F09CC" w14:paraId="47560B1F" w14:textId="77777777">
      <w:pPr>
        <w:spacing w:after="0" w:line="240" w:lineRule="auto"/>
        <w:rPr>
          <w:sz w:val="2"/>
          <w:szCs w:val="2"/>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395"/>
        <w:gridCol w:w="5395"/>
      </w:tblGrid>
      <w:tr w:rsidR="002C2027" w:rsidTr="002E5679" w14:paraId="79EFBA43" w14:textId="77777777">
        <w:tc>
          <w:tcPr>
            <w:tcW w:w="5395" w:type="dxa"/>
          </w:tcPr>
          <w:p w:rsidRPr="002C2027" w:rsidR="001F09CC" w:rsidP="00B73161" w:rsidRDefault="00000000" w14:paraId="4AF58B23" w14:textId="77777777">
            <w:pPr>
              <w:spacing w:before="120"/>
              <w:rPr>
                <w:b/>
                <w:bCs/>
                <w:sz w:val="20"/>
                <w:szCs w:val="20"/>
              </w:rPr>
            </w:pPr>
            <w:r w:rsidRPr="002C2027">
              <w:rPr>
                <w:b/>
                <w:bCs/>
                <w:sz w:val="20"/>
                <w:szCs w:val="20"/>
              </w:rPr>
              <w:t>Radiometric Image</w:t>
            </w:r>
          </w:p>
        </w:tc>
        <w:tc>
          <w:tcPr>
            <w:tcW w:w="5395" w:type="dxa"/>
            <w:vAlign w:val="bottom"/>
          </w:tcPr>
          <w:p w:rsidRPr="002C2027" w:rsidR="001F09CC" w:rsidP="00E63D17" w:rsidRDefault="00000000" w14:paraId="48E7A69D" w14:textId="77777777">
            <w:pPr>
              <w:rPr>
                <w:b/>
                <w:bCs/>
                <w:sz w:val="20"/>
                <w:szCs w:val="20"/>
              </w:rPr>
            </w:pPr>
            <w:r w:rsidRPr="002C2027">
              <w:rPr>
                <w:b/>
                <w:bCs/>
                <w:sz w:val="20"/>
                <w:szCs w:val="20"/>
              </w:rPr>
              <w:t>Digital Image</w:t>
            </w:r>
          </w:p>
        </w:tc>
      </w:tr>
      <w:tr w:rsidR="002C2027" w:rsidTr="002E5679" w14:paraId="1070049D" w14:textId="77777777">
        <w:trPr>
          <w:trHeight w:val="4032"/>
        </w:trPr>
        <w:tc>
          <w:tcPr>
            <w:tcW w:w="5395" w:type="dxa"/>
            <w:vAlign w:val="center"/>
          </w:tcPr>
          <w:p w:rsidR="001F09CC" w:rsidP="002C2027" w:rsidRDefault="00000000" w14:paraId="7CC98563" w14:textId="77777777">
            <w:pPr>
              <w:jc w:val="center"/>
            </w:pPr>
            <w:r>
              <w:rPr>
                <w:rFonts w:eastAsia="Calibri" w:cs="Calibri"/>
                <w:i/>
                <w:iCs/>
                <w:color w:val="808080"/>
                <w:sz w:val="18"/>
                <w:szCs w:val="18"/>
              </w:rPr>
              <w:t xml:space="preserve">{{ </w:t>
            </w:r>
            <w:proofErr w:type="spellStart"/>
            <w:r>
              <w:rPr>
                <w:rFonts w:eastAsia="Calibri" w:cs="Calibri"/>
                <w:i/>
                <w:iCs/>
                <w:color w:val="808080"/>
                <w:sz w:val="18"/>
                <w:szCs w:val="18"/>
              </w:rPr>
              <w:t>ir_image</w:t>
            </w:r>
            <w:proofErr w:type="spellEnd"/>
            <w:r>
              <w:rPr>
                <w:rFonts w:eastAsia="Calibri" w:cs="Calibri"/>
                <w:i/>
                <w:iCs/>
                <w:color w:val="808080"/>
                <w:sz w:val="18"/>
                <w:szCs w:val="18"/>
              </w:rPr>
              <w:t xml:space="preserve"> }}</w:t>
            </w:r>
          </w:p>
        </w:tc>
        <w:tc>
          <w:tcPr>
            <w:tcW w:w="5395" w:type="dxa"/>
            <w:vAlign w:val="center"/>
          </w:tcPr>
          <w:p w:rsidR="001F09CC" w:rsidP="002C2027" w:rsidRDefault="00000000" w14:paraId="5A0F1A47" w14:textId="77777777">
            <w:pPr>
              <w:jc w:val="center"/>
            </w:pPr>
            <w:r>
              <w:rPr>
                <w:rFonts w:eastAsia="Calibri" w:cs="Calibri"/>
                <w:i/>
                <w:iCs/>
                <w:color w:val="808080"/>
                <w:sz w:val="18"/>
                <w:szCs w:val="18"/>
              </w:rPr>
              <w:t xml:space="preserve">{{ </w:t>
            </w:r>
            <w:proofErr w:type="spellStart"/>
            <w:r>
              <w:rPr>
                <w:rFonts w:eastAsia="Calibri" w:cs="Calibri"/>
                <w:i/>
                <w:iCs/>
                <w:color w:val="808080"/>
                <w:sz w:val="18"/>
                <w:szCs w:val="18"/>
              </w:rPr>
              <w:t>digital_image</w:t>
            </w:r>
            <w:proofErr w:type="spellEnd"/>
            <w:r>
              <w:rPr>
                <w:rFonts w:eastAsia="Calibri" w:cs="Calibri"/>
                <w:i/>
                <w:iCs/>
                <w:color w:val="808080"/>
                <w:sz w:val="18"/>
                <w:szCs w:val="18"/>
              </w:rPr>
              <w:t xml:space="preserve"> }}</w:t>
            </w:r>
          </w:p>
        </w:tc>
      </w:tr>
    </w:tbl>
    <w:tbl>
      <w:tblPr>
        <w:tblStyle w:val="TableGrid"/>
        <w:tblpPr w:leftFromText="180" w:rightFromText="180" w:vertAnchor="text" w:horzAnchor="margin" w:tblpXSpec="center" w:tblpY="222"/>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129"/>
        <w:gridCol w:w="1134"/>
      </w:tblGrid>
      <w:tr w:rsidRPr="00161DEE" w:rsidR="00B4696F" w:rsidTr="002E5679" w14:paraId="72841E74" w14:textId="77777777">
        <w:tc>
          <w:tcPr>
            <w:tcW w:w="2263" w:type="dxa"/>
            <w:gridSpan w:val="2"/>
            <w:tcBorders>
              <w:bottom w:val="single" w:color="auto" w:sz="4" w:space="0"/>
            </w:tcBorders>
          </w:tcPr>
          <w:p w:rsidRPr="00A23C67" w:rsidR="001F09CC" w:rsidP="002E5679" w:rsidRDefault="00000000" w14:paraId="346DC750" w14:textId="77777777">
            <w:pPr>
              <w:rPr>
                <w:rFonts w:cs="Calibri"/>
                <w:b/>
                <w:bCs/>
                <w:sz w:val="20"/>
                <w:szCs w:val="20"/>
              </w:rPr>
            </w:pPr>
            <w:r w:rsidRPr="00A23C67">
              <w:rPr>
                <w:rFonts w:cs="Calibri"/>
                <w:b/>
                <w:bCs/>
                <w:sz w:val="20"/>
                <w:szCs w:val="20"/>
              </w:rPr>
              <w:t>Measurements:</w:t>
            </w:r>
          </w:p>
        </w:tc>
      </w:tr>
      <w:tr w:rsidRPr="00161DEE" w:rsidR="00B4696F" w:rsidTr="002E5679" w14:paraId="7AECF3C8" w14:textId="77777777">
        <w:tc>
          <w:tcPr>
            <w:tcW w:w="1129" w:type="dxa"/>
            <w:tcBorders>
              <w:top w:val="single" w:color="auto" w:sz="4" w:space="0"/>
              <w:right w:val="single" w:color="auto" w:sz="4" w:space="0"/>
            </w:tcBorders>
            <w:vAlign w:val="center"/>
          </w:tcPr>
          <w:p w:rsidRPr="00A23C67" w:rsidR="001F09CC" w:rsidP="002E5679" w:rsidRDefault="00000000" w14:paraId="5191328A" w14:textId="77777777">
            <w:pPr>
              <w:jc w:val="right"/>
              <w:rPr>
                <w:rFonts w:cs="Calibri"/>
                <w:sz w:val="20"/>
                <w:szCs w:val="20"/>
              </w:rPr>
            </w:pPr>
            <w:r w:rsidRPr="00A23C67">
              <w:rPr>
                <w:rFonts w:cs="Calibri"/>
                <w:sz w:val="20"/>
                <w:szCs w:val="20"/>
              </w:rPr>
              <w:t>Sp1</w:t>
            </w:r>
          </w:p>
        </w:tc>
        <w:tc>
          <w:tcPr>
            <w:tcW w:w="1134" w:type="dxa"/>
            <w:tcBorders>
              <w:top w:val="single" w:color="auto" w:sz="4" w:space="0"/>
              <w:left w:val="single" w:color="auto" w:sz="4" w:space="0"/>
            </w:tcBorders>
            <w:vAlign w:val="center"/>
          </w:tcPr>
          <w:p w:rsidRPr="00A23C67" w:rsidR="001F09CC" w:rsidP="002E5679" w:rsidRDefault="00000000" w14:paraId="4A4CAF46" w14:textId="77777777">
            <w:pPr>
              <w:rPr>
                <w:rFonts w:cs="Calibri"/>
                <w:sz w:val="20"/>
                <w:szCs w:val="20"/>
              </w:rPr>
            </w:pPr>
            <w:r w:rsidRPr="00A23C67">
              <w:rPr>
                <w:rFonts w:cs="Calibri"/>
                <w:sz w:val="20"/>
                <w:szCs w:val="20"/>
              </w:rPr>
              <w:t>{{ sp1 }}</w:t>
            </w:r>
          </w:p>
        </w:tc>
      </w:tr>
      <w:tr w:rsidRPr="00161DEE" w:rsidR="00B4696F" w:rsidTr="002E5679" w14:paraId="499160A5" w14:textId="77777777">
        <w:tc>
          <w:tcPr>
            <w:tcW w:w="1129" w:type="dxa"/>
            <w:tcBorders>
              <w:right w:val="single" w:color="auto" w:sz="4" w:space="0"/>
            </w:tcBorders>
            <w:vAlign w:val="center"/>
          </w:tcPr>
          <w:p w:rsidRPr="00A23C67" w:rsidR="001F09CC" w:rsidP="002E5679" w:rsidRDefault="00000000" w14:paraId="6F513A50" w14:textId="77777777">
            <w:pPr>
              <w:jc w:val="right"/>
              <w:rPr>
                <w:rFonts w:cs="Calibri"/>
                <w:sz w:val="20"/>
                <w:szCs w:val="20"/>
              </w:rPr>
            </w:pPr>
            <w:r w:rsidRPr="00A23C67">
              <w:rPr>
                <w:rFonts w:cs="Calibri"/>
                <w:sz w:val="20"/>
                <w:szCs w:val="20"/>
              </w:rPr>
              <w:t>Sp2</w:t>
            </w:r>
          </w:p>
        </w:tc>
        <w:tc>
          <w:tcPr>
            <w:tcW w:w="1134" w:type="dxa"/>
            <w:tcBorders>
              <w:left w:val="single" w:color="auto" w:sz="4" w:space="0"/>
            </w:tcBorders>
            <w:vAlign w:val="center"/>
          </w:tcPr>
          <w:p w:rsidRPr="00A23C67" w:rsidR="001F09CC" w:rsidP="002E5679" w:rsidRDefault="00000000" w14:paraId="1A36F63E" w14:textId="77777777">
            <w:pPr>
              <w:rPr>
                <w:rFonts w:cs="Calibri"/>
                <w:sz w:val="20"/>
                <w:szCs w:val="20"/>
              </w:rPr>
            </w:pPr>
            <w:r w:rsidRPr="00A23C67">
              <w:rPr>
                <w:rFonts w:cs="Calibri"/>
                <w:sz w:val="20"/>
                <w:szCs w:val="20"/>
              </w:rPr>
              <w:t>{{ sp2 }}</w:t>
            </w:r>
          </w:p>
        </w:tc>
      </w:tr>
      <w:tr w:rsidRPr="00161DEE" w:rsidR="00B4696F" w:rsidTr="002E5679" w14:paraId="765F742B" w14:textId="77777777">
        <w:tc>
          <w:tcPr>
            <w:tcW w:w="1129" w:type="dxa"/>
            <w:tcBorders>
              <w:right w:val="single" w:color="auto" w:sz="4" w:space="0"/>
            </w:tcBorders>
            <w:vAlign w:val="center"/>
          </w:tcPr>
          <w:p w:rsidRPr="00A23C67" w:rsidR="001F09CC" w:rsidP="002E5679" w:rsidRDefault="00000000" w14:paraId="693575A7" w14:textId="77777777">
            <w:pPr>
              <w:jc w:val="right"/>
              <w:rPr>
                <w:rFonts w:cs="Calibri"/>
                <w:sz w:val="20"/>
                <w:szCs w:val="20"/>
              </w:rPr>
            </w:pPr>
            <w:r w:rsidRPr="00A23C67">
              <w:rPr>
                <w:rFonts w:cs="Calibri"/>
                <w:sz w:val="20"/>
                <w:szCs w:val="20"/>
              </w:rPr>
              <w:t>Bx MAX</w:t>
            </w:r>
          </w:p>
        </w:tc>
        <w:tc>
          <w:tcPr>
            <w:tcW w:w="1134" w:type="dxa"/>
            <w:tcBorders>
              <w:left w:val="single" w:color="auto" w:sz="4" w:space="0"/>
            </w:tcBorders>
            <w:vAlign w:val="center"/>
          </w:tcPr>
          <w:p w:rsidRPr="00A23C67" w:rsidR="001F09CC" w:rsidP="002E5679" w:rsidRDefault="00000000" w14:paraId="42EF6E18" w14:textId="77777777">
            <w:pPr>
              <w:rPr>
                <w:rFonts w:cs="Calibri"/>
                <w:sz w:val="20"/>
                <w:szCs w:val="20"/>
              </w:rPr>
            </w:pPr>
            <w:r w:rsidRPr="00A23C67">
              <w:rPr>
                <w:rFonts w:cs="Calibri"/>
                <w:sz w:val="20"/>
                <w:szCs w:val="20"/>
              </w:rPr>
              <w:t xml:space="preserve">{{ </w:t>
            </w:r>
            <w:proofErr w:type="spellStart"/>
            <w:r w:rsidRPr="00A23C67">
              <w:rPr>
                <w:rFonts w:cs="Calibri"/>
                <w:sz w:val="20"/>
                <w:szCs w:val="20"/>
              </w:rPr>
              <w:t>bx_max</w:t>
            </w:r>
            <w:proofErr w:type="spellEnd"/>
            <w:r w:rsidRPr="00A23C67">
              <w:rPr>
                <w:rFonts w:cs="Calibri"/>
                <w:sz w:val="20"/>
                <w:szCs w:val="20"/>
              </w:rPr>
              <w:t xml:space="preserve"> }}</w:t>
            </w:r>
          </w:p>
        </w:tc>
      </w:tr>
      <w:tr w:rsidRPr="00161DEE" w:rsidR="00B4696F" w:rsidTr="002E5679" w14:paraId="10CE6DB2" w14:textId="77777777">
        <w:tc>
          <w:tcPr>
            <w:tcW w:w="1129" w:type="dxa"/>
            <w:tcBorders>
              <w:right w:val="single" w:color="auto" w:sz="4" w:space="0"/>
            </w:tcBorders>
            <w:vAlign w:val="center"/>
          </w:tcPr>
          <w:p w:rsidRPr="00A23C67" w:rsidR="001F09CC" w:rsidP="002E5679" w:rsidRDefault="00000000" w14:paraId="46F89393" w14:textId="77777777">
            <w:pPr>
              <w:jc w:val="right"/>
              <w:rPr>
                <w:rFonts w:cs="Calibri"/>
                <w:sz w:val="20"/>
                <w:szCs w:val="20"/>
              </w:rPr>
            </w:pPr>
            <w:r w:rsidRPr="00A23C67">
              <w:rPr>
                <w:rFonts w:cs="Calibri"/>
                <w:sz w:val="20"/>
                <w:szCs w:val="20"/>
              </w:rPr>
              <w:t>Δt</w:t>
            </w:r>
          </w:p>
        </w:tc>
        <w:tc>
          <w:tcPr>
            <w:tcW w:w="1134" w:type="dxa"/>
            <w:tcBorders>
              <w:left w:val="single" w:color="auto" w:sz="4" w:space="0"/>
            </w:tcBorders>
            <w:vAlign w:val="center"/>
          </w:tcPr>
          <w:p w:rsidRPr="00A23C67" w:rsidR="001F09CC" w:rsidP="002E5679" w:rsidRDefault="00000000" w14:paraId="49425547" w14:textId="77777777">
            <w:pPr>
              <w:rPr>
                <w:rFonts w:cs="Calibri"/>
                <w:sz w:val="20"/>
                <w:szCs w:val="20"/>
              </w:rPr>
            </w:pPr>
            <w:r w:rsidRPr="00A23C67">
              <w:rPr>
                <w:rFonts w:cs="Calibri"/>
                <w:sz w:val="20"/>
                <w:szCs w:val="20"/>
              </w:rPr>
              <w:t xml:space="preserve">{{ </w:t>
            </w:r>
            <w:proofErr w:type="spellStart"/>
            <w:r w:rsidRPr="00A23C67">
              <w:rPr>
                <w:rFonts w:cs="Calibri"/>
                <w:sz w:val="20"/>
                <w:szCs w:val="20"/>
              </w:rPr>
              <w:t>delta_t</w:t>
            </w:r>
            <w:proofErr w:type="spellEnd"/>
            <w:r w:rsidRPr="00A23C67">
              <w:rPr>
                <w:rFonts w:cs="Calibri"/>
                <w:sz w:val="20"/>
                <w:szCs w:val="20"/>
              </w:rPr>
              <w:t xml:space="preserve"> }}</w:t>
            </w:r>
          </w:p>
        </w:tc>
      </w:tr>
      <w:tr w:rsidRPr="00161DEE" w:rsidR="00B4696F" w:rsidTr="002E5679" w14:paraId="12949D86" w14:textId="77777777">
        <w:tc>
          <w:tcPr>
            <w:tcW w:w="1129" w:type="dxa"/>
          </w:tcPr>
          <w:p w:rsidRPr="00161DEE" w:rsidR="001F09CC" w:rsidP="002E5679" w:rsidRDefault="001F09CC" w14:paraId="5A530487" w14:textId="77777777">
            <w:pPr>
              <w:rPr>
                <w:rFonts w:cs="Calibri"/>
                <w:sz w:val="18"/>
                <w:szCs w:val="18"/>
              </w:rPr>
            </w:pPr>
          </w:p>
        </w:tc>
        <w:tc>
          <w:tcPr>
            <w:tcW w:w="1134" w:type="dxa"/>
          </w:tcPr>
          <w:p w:rsidRPr="00161DEE" w:rsidR="001F09CC" w:rsidP="002E5679" w:rsidRDefault="001F09CC" w14:paraId="3DE19818" w14:textId="77777777">
            <w:pPr>
              <w:rPr>
                <w:rFonts w:cs="Calibri"/>
                <w:sz w:val="18"/>
                <w:szCs w:val="18"/>
              </w:rPr>
            </w:pPr>
          </w:p>
        </w:tc>
      </w:tr>
      <w:tr w:rsidRPr="00161DEE" w:rsidR="00B4696F" w:rsidTr="002E5679" w14:paraId="6252C51C" w14:textId="77777777">
        <w:tc>
          <w:tcPr>
            <w:tcW w:w="1129" w:type="dxa"/>
          </w:tcPr>
          <w:p w:rsidRPr="00161DEE" w:rsidR="001F09CC" w:rsidP="002E5679" w:rsidRDefault="001F09CC" w14:paraId="6A6BD81F" w14:textId="77777777">
            <w:pPr>
              <w:rPr>
                <w:rFonts w:cs="Calibri"/>
                <w:sz w:val="18"/>
                <w:szCs w:val="18"/>
              </w:rPr>
            </w:pPr>
          </w:p>
        </w:tc>
        <w:tc>
          <w:tcPr>
            <w:tcW w:w="1134" w:type="dxa"/>
          </w:tcPr>
          <w:p w:rsidRPr="00161DEE" w:rsidR="001F09CC" w:rsidP="002E5679" w:rsidRDefault="001F09CC" w14:paraId="464F112D" w14:textId="77777777">
            <w:pPr>
              <w:rPr>
                <w:rFonts w:cs="Calibri"/>
                <w:sz w:val="18"/>
                <w:szCs w:val="18"/>
              </w:rPr>
            </w:pPr>
          </w:p>
        </w:tc>
      </w:tr>
      <w:tr w:rsidRPr="00161DEE" w:rsidR="00B4696F" w:rsidTr="002E5679" w14:paraId="2F1C4556" w14:textId="77777777">
        <w:tc>
          <w:tcPr>
            <w:tcW w:w="1129" w:type="dxa"/>
          </w:tcPr>
          <w:p w:rsidRPr="00161DEE" w:rsidR="001F09CC" w:rsidP="002E5679" w:rsidRDefault="001F09CC" w14:paraId="1C60B43E" w14:textId="77777777">
            <w:pPr>
              <w:rPr>
                <w:rFonts w:cs="Calibri"/>
                <w:sz w:val="18"/>
                <w:szCs w:val="18"/>
              </w:rPr>
            </w:pPr>
          </w:p>
        </w:tc>
        <w:tc>
          <w:tcPr>
            <w:tcW w:w="1134" w:type="dxa"/>
          </w:tcPr>
          <w:p w:rsidRPr="00161DEE" w:rsidR="001F09CC" w:rsidP="002E5679" w:rsidRDefault="001F09CC" w14:paraId="44EF65AC" w14:textId="77777777">
            <w:pPr>
              <w:rPr>
                <w:rFonts w:cs="Calibri"/>
                <w:sz w:val="18"/>
                <w:szCs w:val="18"/>
              </w:rPr>
            </w:pPr>
          </w:p>
        </w:tc>
      </w:tr>
      <w:tr w:rsidRPr="00161DEE" w:rsidR="00B4696F" w:rsidTr="002E5679" w14:paraId="3CFA89C7" w14:textId="77777777">
        <w:tc>
          <w:tcPr>
            <w:tcW w:w="1129" w:type="dxa"/>
          </w:tcPr>
          <w:p w:rsidRPr="00161DEE" w:rsidR="001F09CC" w:rsidP="002E5679" w:rsidRDefault="001F09CC" w14:paraId="6A9CC384" w14:textId="77777777">
            <w:pPr>
              <w:rPr>
                <w:rFonts w:cs="Calibri"/>
                <w:sz w:val="18"/>
                <w:szCs w:val="18"/>
              </w:rPr>
            </w:pPr>
          </w:p>
        </w:tc>
        <w:tc>
          <w:tcPr>
            <w:tcW w:w="1134" w:type="dxa"/>
          </w:tcPr>
          <w:p w:rsidRPr="00161DEE" w:rsidR="001F09CC" w:rsidP="002E5679" w:rsidRDefault="001F09CC" w14:paraId="1B057F8A" w14:textId="77777777">
            <w:pPr>
              <w:rPr>
                <w:rFonts w:cs="Calibri"/>
                <w:sz w:val="18"/>
                <w:szCs w:val="18"/>
              </w:rPr>
            </w:pPr>
          </w:p>
        </w:tc>
      </w:tr>
    </w:tbl>
    <w:tbl>
      <w:tblPr>
        <w:tblStyle w:val="TableGrid"/>
        <w:tblpPr w:leftFromText="180" w:rightFromText="180" w:vertAnchor="text" w:horzAnchor="margin" w:tblpXSpec="right" w:tblpY="228"/>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080"/>
        <w:gridCol w:w="1764"/>
      </w:tblGrid>
      <w:tr w:rsidRPr="00A23C67" w:rsidR="00B4696F" w:rsidTr="00392DFE" w14:paraId="5FCC61D0" w14:textId="77777777">
        <w:tc>
          <w:tcPr>
            <w:tcW w:w="3836" w:type="dxa"/>
            <w:gridSpan w:val="2"/>
            <w:tcBorders>
              <w:bottom w:val="single" w:color="auto" w:sz="4" w:space="0"/>
            </w:tcBorders>
          </w:tcPr>
          <w:p w:rsidRPr="00A23C67" w:rsidR="001F09CC" w:rsidP="00B4696F" w:rsidRDefault="00000000" w14:paraId="72847D6B" w14:textId="77777777">
            <w:pPr>
              <w:rPr>
                <w:rFonts w:cs="Calibri"/>
                <w:b/>
                <w:bCs/>
                <w:sz w:val="20"/>
                <w:szCs w:val="20"/>
              </w:rPr>
            </w:pPr>
            <w:r w:rsidRPr="00A23C67">
              <w:rPr>
                <w:rFonts w:cs="Calibri"/>
                <w:b/>
                <w:bCs/>
                <w:sz w:val="20"/>
                <w:szCs w:val="20"/>
              </w:rPr>
              <w:t>Parameters:</w:t>
            </w:r>
          </w:p>
        </w:tc>
      </w:tr>
      <w:tr w:rsidRPr="00A23C67" w:rsidR="00B4696F" w:rsidTr="00392DFE" w14:paraId="68D025C0" w14:textId="77777777">
        <w:tc>
          <w:tcPr>
            <w:tcW w:w="2080" w:type="dxa"/>
            <w:tcBorders>
              <w:top w:val="single" w:color="auto" w:sz="4" w:space="0"/>
              <w:right w:val="single" w:color="auto" w:sz="4" w:space="0"/>
            </w:tcBorders>
          </w:tcPr>
          <w:p w:rsidRPr="00A23C67" w:rsidR="001F09CC" w:rsidP="00B4696F" w:rsidRDefault="00000000" w14:paraId="3ED150CA" w14:textId="77777777">
            <w:pPr>
              <w:jc w:val="right"/>
              <w:rPr>
                <w:rFonts w:cs="Calibri"/>
                <w:sz w:val="20"/>
                <w:szCs w:val="20"/>
              </w:rPr>
            </w:pPr>
            <w:r w:rsidRPr="00A23C67">
              <w:rPr>
                <w:rFonts w:cs="Calibri"/>
                <w:sz w:val="20"/>
                <w:szCs w:val="20"/>
              </w:rPr>
              <w:t>Emissivity</w:t>
            </w:r>
          </w:p>
        </w:tc>
        <w:tc>
          <w:tcPr>
            <w:tcW w:w="1756" w:type="dxa"/>
            <w:tcBorders>
              <w:top w:val="single" w:color="auto" w:sz="4" w:space="0"/>
              <w:left w:val="single" w:color="auto" w:sz="4" w:space="0"/>
            </w:tcBorders>
          </w:tcPr>
          <w:p w:rsidRPr="00A23C67" w:rsidR="001F09CC" w:rsidP="00B4696F" w:rsidRDefault="00000000" w14:paraId="7F152241" w14:textId="77777777">
            <w:pPr>
              <w:rPr>
                <w:rFonts w:cs="Calibri"/>
                <w:sz w:val="20"/>
                <w:szCs w:val="20"/>
              </w:rPr>
            </w:pPr>
            <w:r w:rsidRPr="00A23C67">
              <w:rPr>
                <w:rFonts w:cs="Calibri"/>
                <w:sz w:val="20"/>
                <w:szCs w:val="20"/>
              </w:rPr>
              <w:t>{{ emissivity }}</w:t>
            </w:r>
          </w:p>
        </w:tc>
      </w:tr>
      <w:tr w:rsidRPr="00A23C67" w:rsidR="00B4696F" w:rsidTr="00392DFE" w14:paraId="35D4AA4A" w14:textId="77777777">
        <w:tc>
          <w:tcPr>
            <w:tcW w:w="2080" w:type="dxa"/>
            <w:tcBorders>
              <w:right w:val="single" w:color="auto" w:sz="4" w:space="0"/>
            </w:tcBorders>
          </w:tcPr>
          <w:p w:rsidRPr="00A23C67" w:rsidR="001F09CC" w:rsidP="00B4696F" w:rsidRDefault="00000000" w14:paraId="1445269F" w14:textId="77777777">
            <w:pPr>
              <w:jc w:val="right"/>
              <w:rPr>
                <w:rFonts w:cs="Calibri"/>
                <w:sz w:val="20"/>
                <w:szCs w:val="20"/>
              </w:rPr>
            </w:pPr>
            <w:r w:rsidRPr="00A23C67">
              <w:rPr>
                <w:rFonts w:cs="Calibri"/>
                <w:sz w:val="20"/>
                <w:szCs w:val="20"/>
              </w:rPr>
              <w:t>Distance</w:t>
            </w:r>
          </w:p>
        </w:tc>
        <w:tc>
          <w:tcPr>
            <w:tcW w:w="1756" w:type="dxa"/>
            <w:tcBorders>
              <w:left w:val="single" w:color="auto" w:sz="4" w:space="0"/>
            </w:tcBorders>
          </w:tcPr>
          <w:p w:rsidRPr="00A23C67" w:rsidR="001F09CC" w:rsidP="00B4696F" w:rsidRDefault="00000000" w14:paraId="3BE75C82" w14:textId="77777777">
            <w:pPr>
              <w:rPr>
                <w:rFonts w:cs="Calibri"/>
                <w:sz w:val="20"/>
                <w:szCs w:val="20"/>
              </w:rPr>
            </w:pPr>
            <w:r w:rsidRPr="00A23C67">
              <w:rPr>
                <w:rFonts w:cs="Calibri"/>
                <w:sz w:val="20"/>
                <w:szCs w:val="20"/>
              </w:rPr>
              <w:t>{{ distance }}</w:t>
            </w:r>
          </w:p>
        </w:tc>
      </w:tr>
      <w:tr w:rsidRPr="00A23C67" w:rsidR="00B4696F" w:rsidTr="00392DFE" w14:paraId="1C8E0B4B" w14:textId="77777777">
        <w:tc>
          <w:tcPr>
            <w:tcW w:w="2080" w:type="dxa"/>
            <w:tcBorders>
              <w:right w:val="single" w:color="auto" w:sz="4" w:space="0"/>
            </w:tcBorders>
          </w:tcPr>
          <w:p w:rsidRPr="00A23C67" w:rsidR="001F09CC" w:rsidP="00B4696F" w:rsidRDefault="00000000" w14:paraId="3A95A22A" w14:textId="77777777">
            <w:pPr>
              <w:jc w:val="right"/>
              <w:rPr>
                <w:rFonts w:cs="Calibri"/>
                <w:sz w:val="20"/>
                <w:szCs w:val="20"/>
              </w:rPr>
            </w:pPr>
            <w:r w:rsidRPr="00A23C67">
              <w:rPr>
                <w:rFonts w:cs="Calibri"/>
                <w:sz w:val="20"/>
                <w:szCs w:val="20"/>
              </w:rPr>
              <w:t>Atmospheric temp.</w:t>
            </w:r>
          </w:p>
        </w:tc>
        <w:tc>
          <w:tcPr>
            <w:tcW w:w="1756" w:type="dxa"/>
            <w:tcBorders>
              <w:left w:val="single" w:color="auto" w:sz="4" w:space="0"/>
            </w:tcBorders>
          </w:tcPr>
          <w:p w:rsidRPr="00A23C67" w:rsidR="001F09CC" w:rsidP="00B4696F" w:rsidRDefault="00000000" w14:paraId="197AF176" w14:textId="77777777">
            <w:pPr>
              <w:rPr>
                <w:rFonts w:cs="Calibri"/>
                <w:sz w:val="20"/>
                <w:szCs w:val="20"/>
              </w:rPr>
            </w:pPr>
            <w:r w:rsidRPr="00A23C67">
              <w:rPr>
                <w:rFonts w:cs="Calibri"/>
                <w:sz w:val="20"/>
                <w:szCs w:val="20"/>
              </w:rPr>
              <w:t xml:space="preserve">{{ </w:t>
            </w:r>
            <w:proofErr w:type="spellStart"/>
            <w:r w:rsidRPr="00A23C67">
              <w:rPr>
                <w:rFonts w:cs="Calibri"/>
                <w:sz w:val="20"/>
                <w:szCs w:val="20"/>
              </w:rPr>
              <w:t>atmospheric_temp</w:t>
            </w:r>
            <w:proofErr w:type="spellEnd"/>
            <w:r w:rsidRPr="00A23C67">
              <w:rPr>
                <w:rFonts w:cs="Calibri"/>
                <w:sz w:val="20"/>
                <w:szCs w:val="20"/>
              </w:rPr>
              <w:t xml:space="preserve"> }}</w:t>
            </w:r>
          </w:p>
        </w:tc>
      </w:tr>
      <w:tr w:rsidRPr="00A23C67" w:rsidR="00B4696F" w:rsidTr="00392DFE" w14:paraId="7BA883F3" w14:textId="77777777">
        <w:tc>
          <w:tcPr>
            <w:tcW w:w="2080" w:type="dxa"/>
            <w:tcBorders>
              <w:right w:val="single" w:color="auto" w:sz="4" w:space="0"/>
            </w:tcBorders>
          </w:tcPr>
          <w:p w:rsidRPr="00A23C67" w:rsidR="001F09CC" w:rsidP="00B4696F" w:rsidRDefault="00000000" w14:paraId="10540468" w14:textId="77777777">
            <w:pPr>
              <w:jc w:val="right"/>
              <w:rPr>
                <w:rFonts w:cs="Calibri"/>
                <w:sz w:val="20"/>
                <w:szCs w:val="20"/>
              </w:rPr>
            </w:pPr>
            <w:r w:rsidRPr="00A23C67">
              <w:rPr>
                <w:rFonts w:cs="Calibri"/>
                <w:sz w:val="20"/>
                <w:szCs w:val="20"/>
              </w:rPr>
              <w:t>Relative humidity</w:t>
            </w:r>
          </w:p>
        </w:tc>
        <w:tc>
          <w:tcPr>
            <w:tcW w:w="1756" w:type="dxa"/>
            <w:tcBorders>
              <w:left w:val="single" w:color="auto" w:sz="4" w:space="0"/>
            </w:tcBorders>
          </w:tcPr>
          <w:p w:rsidRPr="00A23C67" w:rsidR="001F09CC" w:rsidP="00B4696F" w:rsidRDefault="00000000" w14:paraId="0239BA30" w14:textId="77777777">
            <w:pPr>
              <w:rPr>
                <w:rFonts w:cs="Calibri"/>
                <w:sz w:val="20"/>
                <w:szCs w:val="20"/>
              </w:rPr>
            </w:pPr>
            <w:r w:rsidRPr="00A23C67">
              <w:rPr>
                <w:rFonts w:cs="Calibri"/>
                <w:sz w:val="20"/>
                <w:szCs w:val="20"/>
              </w:rPr>
              <w:t xml:space="preserve">{{ </w:t>
            </w:r>
            <w:proofErr w:type="spellStart"/>
            <w:r w:rsidRPr="00A23C67">
              <w:rPr>
                <w:rFonts w:cs="Calibri"/>
                <w:sz w:val="20"/>
                <w:szCs w:val="20"/>
              </w:rPr>
              <w:t>relative_humidity</w:t>
            </w:r>
            <w:proofErr w:type="spellEnd"/>
            <w:r w:rsidRPr="00A23C67">
              <w:rPr>
                <w:rFonts w:cs="Calibri"/>
                <w:sz w:val="20"/>
                <w:szCs w:val="20"/>
              </w:rPr>
              <w:t xml:space="preserve"> }}</w:t>
            </w:r>
          </w:p>
        </w:tc>
      </w:tr>
      <w:tr w:rsidRPr="00A23C67" w:rsidR="00B4696F" w:rsidTr="00392DFE" w14:paraId="1990399F" w14:textId="77777777">
        <w:tc>
          <w:tcPr>
            <w:tcW w:w="2080" w:type="dxa"/>
            <w:tcBorders>
              <w:right w:val="single" w:color="auto" w:sz="4" w:space="0"/>
            </w:tcBorders>
          </w:tcPr>
          <w:p w:rsidRPr="00A23C67" w:rsidR="001F09CC" w:rsidP="00B4696F" w:rsidRDefault="00000000" w14:paraId="0ADAEA2F" w14:textId="77777777">
            <w:pPr>
              <w:jc w:val="right"/>
              <w:rPr>
                <w:rFonts w:cs="Calibri"/>
                <w:sz w:val="20"/>
                <w:szCs w:val="20"/>
              </w:rPr>
            </w:pPr>
            <w:r w:rsidRPr="00A23C67">
              <w:rPr>
                <w:rFonts w:cs="Calibri"/>
                <w:sz w:val="20"/>
                <w:szCs w:val="20"/>
              </w:rPr>
              <w:t>Reference temp.</w:t>
            </w:r>
          </w:p>
        </w:tc>
        <w:tc>
          <w:tcPr>
            <w:tcW w:w="1756" w:type="dxa"/>
            <w:tcBorders>
              <w:left w:val="single" w:color="auto" w:sz="4" w:space="0"/>
            </w:tcBorders>
          </w:tcPr>
          <w:p w:rsidRPr="00A23C67" w:rsidR="001F09CC" w:rsidP="00B4696F" w:rsidRDefault="00000000" w14:paraId="0B56BCA8" w14:textId="77777777">
            <w:pPr>
              <w:rPr>
                <w:rFonts w:cs="Calibri"/>
                <w:sz w:val="20"/>
                <w:szCs w:val="20"/>
              </w:rPr>
            </w:pPr>
            <w:r w:rsidRPr="00A23C67">
              <w:rPr>
                <w:rFonts w:cs="Calibri"/>
                <w:sz w:val="20"/>
                <w:szCs w:val="20"/>
              </w:rPr>
              <w:t xml:space="preserve">{{ </w:t>
            </w:r>
            <w:proofErr w:type="spellStart"/>
            <w:r w:rsidRPr="00A23C67">
              <w:rPr>
                <w:rFonts w:cs="Calibri"/>
                <w:sz w:val="20"/>
                <w:szCs w:val="20"/>
              </w:rPr>
              <w:t>reference_temp</w:t>
            </w:r>
            <w:proofErr w:type="spellEnd"/>
            <w:r w:rsidRPr="00A23C67">
              <w:rPr>
                <w:rFonts w:cs="Calibri"/>
                <w:sz w:val="20"/>
                <w:szCs w:val="20"/>
              </w:rPr>
              <w:t xml:space="preserve"> }}</w:t>
            </w:r>
          </w:p>
        </w:tc>
      </w:tr>
      <w:tr w:rsidRPr="00A23C67" w:rsidR="00B4696F" w:rsidTr="00392DFE" w14:paraId="01147DA1" w14:textId="77777777">
        <w:tc>
          <w:tcPr>
            <w:tcW w:w="2080" w:type="dxa"/>
            <w:tcBorders>
              <w:right w:val="single" w:color="auto" w:sz="4" w:space="0"/>
            </w:tcBorders>
          </w:tcPr>
          <w:p w:rsidRPr="00A23C67" w:rsidR="001F09CC" w:rsidP="00B4696F" w:rsidRDefault="00000000" w14:paraId="4CFF5244" w14:textId="77777777">
            <w:pPr>
              <w:jc w:val="right"/>
              <w:rPr>
                <w:rFonts w:cs="Calibri"/>
                <w:sz w:val="20"/>
                <w:szCs w:val="20"/>
              </w:rPr>
            </w:pPr>
            <w:r w:rsidRPr="00A23C67">
              <w:rPr>
                <w:rFonts w:cs="Calibri"/>
                <w:sz w:val="20"/>
                <w:szCs w:val="20"/>
              </w:rPr>
              <w:t>Ext. optics temp.</w:t>
            </w:r>
          </w:p>
        </w:tc>
        <w:tc>
          <w:tcPr>
            <w:tcW w:w="1756" w:type="dxa"/>
            <w:tcBorders>
              <w:left w:val="single" w:color="auto" w:sz="4" w:space="0"/>
            </w:tcBorders>
          </w:tcPr>
          <w:p w:rsidRPr="00A23C67" w:rsidR="001F09CC" w:rsidP="00B4696F" w:rsidRDefault="00000000" w14:paraId="7A03DBCF" w14:textId="77777777">
            <w:pPr>
              <w:rPr>
                <w:rFonts w:cs="Calibri"/>
                <w:sz w:val="20"/>
                <w:szCs w:val="20"/>
              </w:rPr>
            </w:pPr>
            <w:r w:rsidRPr="00A23C67">
              <w:rPr>
                <w:rFonts w:cs="Calibri"/>
                <w:sz w:val="20"/>
                <w:szCs w:val="20"/>
              </w:rPr>
              <w:t xml:space="preserve">{{ </w:t>
            </w:r>
            <w:proofErr w:type="spellStart"/>
            <w:r w:rsidRPr="00A23C67">
              <w:rPr>
                <w:rFonts w:cs="Calibri"/>
                <w:sz w:val="20"/>
                <w:szCs w:val="20"/>
              </w:rPr>
              <w:t>ext_optics_temp</w:t>
            </w:r>
            <w:proofErr w:type="spellEnd"/>
            <w:r w:rsidRPr="00A23C67">
              <w:rPr>
                <w:rFonts w:cs="Calibri"/>
                <w:sz w:val="20"/>
                <w:szCs w:val="20"/>
              </w:rPr>
              <w:t xml:space="preserve"> }}</w:t>
            </w:r>
          </w:p>
        </w:tc>
      </w:tr>
      <w:tr w:rsidRPr="00A23C67" w:rsidR="00B4696F" w:rsidTr="00392DFE" w14:paraId="1810D15E" w14:textId="77777777">
        <w:tc>
          <w:tcPr>
            <w:tcW w:w="2080" w:type="dxa"/>
            <w:tcBorders>
              <w:right w:val="single" w:color="auto" w:sz="4" w:space="0"/>
            </w:tcBorders>
          </w:tcPr>
          <w:p w:rsidRPr="00A23C67" w:rsidR="001F09CC" w:rsidP="00B4696F" w:rsidRDefault="00000000" w14:paraId="0A242C7C" w14:textId="77777777">
            <w:pPr>
              <w:jc w:val="right"/>
              <w:rPr>
                <w:rFonts w:cs="Calibri"/>
                <w:sz w:val="20"/>
                <w:szCs w:val="20"/>
              </w:rPr>
            </w:pPr>
            <w:r w:rsidRPr="00A23C67">
              <w:rPr>
                <w:rFonts w:cs="Calibri"/>
                <w:sz w:val="20"/>
                <w:szCs w:val="20"/>
              </w:rPr>
              <w:t>Ext. optics trans.</w:t>
            </w:r>
          </w:p>
        </w:tc>
        <w:tc>
          <w:tcPr>
            <w:tcW w:w="1756" w:type="dxa"/>
            <w:tcBorders>
              <w:left w:val="single" w:color="auto" w:sz="4" w:space="0"/>
            </w:tcBorders>
          </w:tcPr>
          <w:p w:rsidRPr="00A23C67" w:rsidR="001F09CC" w:rsidP="00B4696F" w:rsidRDefault="00000000" w14:paraId="28CB3DDB" w14:textId="77777777">
            <w:pPr>
              <w:rPr>
                <w:rFonts w:cs="Calibri"/>
                <w:sz w:val="20"/>
                <w:szCs w:val="20"/>
              </w:rPr>
            </w:pPr>
            <w:r w:rsidRPr="00A23C67">
              <w:rPr>
                <w:rFonts w:cs="Calibri"/>
                <w:sz w:val="20"/>
                <w:szCs w:val="20"/>
              </w:rPr>
              <w:t xml:space="preserve">{{ </w:t>
            </w:r>
            <w:proofErr w:type="spellStart"/>
            <w:r w:rsidRPr="00A23C67">
              <w:rPr>
                <w:rFonts w:cs="Calibri"/>
                <w:sz w:val="20"/>
                <w:szCs w:val="20"/>
              </w:rPr>
              <w:t>ext_optics_trans</w:t>
            </w:r>
            <w:proofErr w:type="spellEnd"/>
            <w:r w:rsidRPr="00A23C67">
              <w:rPr>
                <w:rFonts w:cs="Calibri"/>
                <w:sz w:val="20"/>
                <w:szCs w:val="20"/>
              </w:rPr>
              <w:t xml:space="preserve"> }}</w:t>
            </w:r>
          </w:p>
        </w:tc>
      </w:tr>
      <w:tr w:rsidRPr="00A23C67" w:rsidR="00B4696F" w:rsidTr="00392DFE" w14:paraId="06F0616C" w14:textId="77777777">
        <w:tc>
          <w:tcPr>
            <w:tcW w:w="2080" w:type="dxa"/>
            <w:tcBorders>
              <w:right w:val="single" w:color="auto" w:sz="4" w:space="0"/>
            </w:tcBorders>
          </w:tcPr>
          <w:p w:rsidRPr="00A23C67" w:rsidR="001F09CC" w:rsidP="00B4696F" w:rsidRDefault="00000000" w14:paraId="583CB3F7" w14:textId="77777777">
            <w:pPr>
              <w:jc w:val="right"/>
              <w:rPr>
                <w:rFonts w:cs="Calibri"/>
                <w:sz w:val="20"/>
                <w:szCs w:val="20"/>
              </w:rPr>
            </w:pPr>
            <w:r w:rsidRPr="00A23C67">
              <w:rPr>
                <w:rFonts w:cs="Calibri"/>
                <w:sz w:val="20"/>
                <w:szCs w:val="20"/>
              </w:rPr>
              <w:t>Lens</w:t>
            </w:r>
          </w:p>
        </w:tc>
        <w:tc>
          <w:tcPr>
            <w:tcW w:w="1756" w:type="dxa"/>
            <w:tcBorders>
              <w:left w:val="single" w:color="auto" w:sz="4" w:space="0"/>
            </w:tcBorders>
          </w:tcPr>
          <w:p w:rsidRPr="00A23C67" w:rsidR="001F09CC" w:rsidP="00B4696F" w:rsidRDefault="00000000" w14:paraId="2BD0DE64" w14:textId="77777777">
            <w:pPr>
              <w:rPr>
                <w:rFonts w:cs="Calibri"/>
                <w:sz w:val="20"/>
                <w:szCs w:val="20"/>
              </w:rPr>
            </w:pPr>
            <w:r w:rsidRPr="00A23C67">
              <w:rPr>
                <w:rFonts w:cs="Calibri"/>
                <w:sz w:val="20"/>
                <w:szCs w:val="20"/>
              </w:rPr>
              <w:t>{{ lens }}</w:t>
            </w:r>
          </w:p>
        </w:tc>
      </w:tr>
    </w:tbl>
    <w:tbl>
      <w:tblPr>
        <w:tblStyle w:val="TableGrid"/>
        <w:tblpPr w:leftFromText="180" w:rightFromText="180" w:vertAnchor="text" w:horzAnchor="margin" w:tblpY="222"/>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717"/>
        <w:gridCol w:w="2403"/>
      </w:tblGrid>
      <w:tr w:rsidRPr="00A23C67" w:rsidR="00A23C67" w:rsidTr="002E5679" w14:paraId="07351EAC" w14:textId="77777777">
        <w:tc>
          <w:tcPr>
            <w:tcW w:w="4111" w:type="dxa"/>
            <w:gridSpan w:val="2"/>
            <w:tcBorders>
              <w:bottom w:val="single" w:color="auto" w:sz="4" w:space="0"/>
            </w:tcBorders>
          </w:tcPr>
          <w:p w:rsidRPr="00A23C67" w:rsidR="001F09CC" w:rsidP="00A23C67" w:rsidRDefault="00000000" w14:paraId="4ED61D76" w14:textId="77777777">
            <w:pPr>
              <w:rPr>
                <w:rFonts w:cs="Calibri"/>
                <w:b/>
                <w:bCs/>
                <w:sz w:val="20"/>
                <w:szCs w:val="20"/>
              </w:rPr>
            </w:pPr>
            <w:r w:rsidRPr="00A23C67">
              <w:rPr>
                <w:rFonts w:cs="Calibri"/>
                <w:b/>
                <w:bCs/>
                <w:sz w:val="20"/>
                <w:szCs w:val="20"/>
              </w:rPr>
              <w:t>Equipment Summary:</w:t>
            </w:r>
          </w:p>
        </w:tc>
      </w:tr>
      <w:tr w:rsidRPr="00A23C67" w:rsidR="00A23C67" w:rsidTr="002E5679" w14:paraId="3ECD2F37" w14:textId="77777777">
        <w:tc>
          <w:tcPr>
            <w:tcW w:w="1708" w:type="dxa"/>
            <w:tcBorders>
              <w:top w:val="single" w:color="auto" w:sz="4" w:space="0"/>
              <w:right w:val="single" w:color="auto" w:sz="4" w:space="0"/>
            </w:tcBorders>
          </w:tcPr>
          <w:p w:rsidRPr="00A23C67" w:rsidR="001F09CC" w:rsidP="00A23C67" w:rsidRDefault="00000000" w14:paraId="1BE6680E" w14:textId="77777777">
            <w:pPr>
              <w:jc w:val="right"/>
              <w:rPr>
                <w:rFonts w:cs="Calibri"/>
                <w:sz w:val="20"/>
                <w:szCs w:val="20"/>
              </w:rPr>
            </w:pPr>
            <w:r w:rsidRPr="00A23C67">
              <w:rPr>
                <w:rFonts w:cs="Calibri"/>
                <w:sz w:val="20"/>
                <w:szCs w:val="20"/>
              </w:rPr>
              <w:t>Asset Tag No.</w:t>
            </w:r>
          </w:p>
        </w:tc>
        <w:tc>
          <w:tcPr>
            <w:tcW w:w="2403" w:type="dxa"/>
            <w:tcBorders>
              <w:top w:val="single" w:color="auto" w:sz="4" w:space="0"/>
              <w:left w:val="single" w:color="auto" w:sz="4" w:space="0"/>
            </w:tcBorders>
          </w:tcPr>
          <w:p w:rsidRPr="00A23C67" w:rsidR="001F09CC" w:rsidP="00A23C67" w:rsidRDefault="00000000" w14:paraId="7132A412" w14:textId="77777777">
            <w:pPr>
              <w:rPr>
                <w:sz w:val="20"/>
                <w:szCs w:val="20"/>
              </w:rPr>
            </w:pPr>
            <w:r w:rsidRPr="00A23C67">
              <w:rPr>
                <w:rFonts w:eastAsia="Calibri" w:cs="Calibri"/>
                <w:sz w:val="20"/>
                <w:szCs w:val="20"/>
              </w:rPr>
              <w:t xml:space="preserve">{{ </w:t>
            </w:r>
            <w:proofErr w:type="spellStart"/>
            <w:r w:rsidRPr="00A23C67">
              <w:rPr>
                <w:rFonts w:eastAsia="Calibri" w:cs="Calibri"/>
                <w:sz w:val="20"/>
                <w:szCs w:val="20"/>
              </w:rPr>
              <w:t>dti_no</w:t>
            </w:r>
            <w:proofErr w:type="spellEnd"/>
            <w:r w:rsidRPr="00A23C67">
              <w:rPr>
                <w:rFonts w:eastAsia="Calibri" w:cs="Calibri"/>
                <w:sz w:val="20"/>
                <w:szCs w:val="20"/>
              </w:rPr>
              <w:t xml:space="preserve"> }}</w:t>
            </w:r>
          </w:p>
        </w:tc>
      </w:tr>
      <w:tr w:rsidRPr="00A23C67" w:rsidR="00A23C67" w:rsidTr="002E5679" w14:paraId="08BA1789" w14:textId="77777777">
        <w:tc>
          <w:tcPr>
            <w:tcW w:w="1708" w:type="dxa"/>
            <w:tcBorders>
              <w:right w:val="single" w:color="auto" w:sz="4" w:space="0"/>
            </w:tcBorders>
          </w:tcPr>
          <w:p w:rsidRPr="00A23C67" w:rsidR="001F09CC" w:rsidP="00A23C67" w:rsidRDefault="00000000" w14:paraId="60992160" w14:textId="77777777">
            <w:pPr>
              <w:jc w:val="right"/>
              <w:rPr>
                <w:rFonts w:cs="Calibri"/>
                <w:sz w:val="20"/>
                <w:szCs w:val="20"/>
              </w:rPr>
            </w:pPr>
            <w:r w:rsidRPr="00A23C67">
              <w:rPr>
                <w:rFonts w:cs="Calibri"/>
                <w:sz w:val="20"/>
                <w:szCs w:val="20"/>
              </w:rPr>
              <w:t>Location:</w:t>
            </w:r>
          </w:p>
        </w:tc>
        <w:tc>
          <w:tcPr>
            <w:tcW w:w="2403" w:type="dxa"/>
            <w:tcBorders>
              <w:left w:val="single" w:color="auto" w:sz="4" w:space="0"/>
            </w:tcBorders>
          </w:tcPr>
          <w:p w:rsidRPr="00A23C67" w:rsidR="001F09CC" w:rsidP="00A23C67" w:rsidRDefault="00000000" w14:paraId="6DA25C41" w14:textId="77777777">
            <w:pPr>
              <w:rPr>
                <w:sz w:val="20"/>
                <w:szCs w:val="20"/>
              </w:rPr>
            </w:pPr>
            <w:r w:rsidRPr="00A23C67">
              <w:rPr>
                <w:rFonts w:eastAsia="Calibri" w:cs="Calibri"/>
                <w:sz w:val="20"/>
                <w:szCs w:val="20"/>
              </w:rPr>
              <w:t>{{ location }}</w:t>
            </w:r>
          </w:p>
        </w:tc>
      </w:tr>
      <w:tr w:rsidRPr="00A23C67" w:rsidR="00A23C67" w:rsidTr="002E5679" w14:paraId="7F484D18" w14:textId="77777777">
        <w:tc>
          <w:tcPr>
            <w:tcW w:w="1708" w:type="dxa"/>
            <w:tcBorders>
              <w:right w:val="single" w:color="auto" w:sz="4" w:space="0"/>
            </w:tcBorders>
          </w:tcPr>
          <w:p w:rsidRPr="00A23C67" w:rsidR="001F09CC" w:rsidP="00A23C67" w:rsidRDefault="00000000" w14:paraId="6625A83A" w14:textId="77777777">
            <w:pPr>
              <w:jc w:val="right"/>
              <w:rPr>
                <w:rFonts w:cs="Calibri"/>
                <w:sz w:val="20"/>
                <w:szCs w:val="20"/>
              </w:rPr>
            </w:pPr>
            <w:r w:rsidRPr="00A23C67">
              <w:rPr>
                <w:rFonts w:cs="Calibri"/>
                <w:sz w:val="20"/>
                <w:szCs w:val="20"/>
              </w:rPr>
              <w:t>Label:</w:t>
            </w:r>
          </w:p>
        </w:tc>
        <w:tc>
          <w:tcPr>
            <w:tcW w:w="2403" w:type="dxa"/>
            <w:tcBorders>
              <w:left w:val="single" w:color="auto" w:sz="4" w:space="0"/>
            </w:tcBorders>
          </w:tcPr>
          <w:p w:rsidRPr="00A23C67" w:rsidR="001F09CC" w:rsidP="00A23C67" w:rsidRDefault="00000000" w14:paraId="4DB3A185" w14:textId="77777777">
            <w:pPr>
              <w:rPr>
                <w:sz w:val="20"/>
                <w:szCs w:val="20"/>
              </w:rPr>
            </w:pPr>
            <w:r w:rsidRPr="00A23C67">
              <w:rPr>
                <w:rFonts w:eastAsia="Calibri" w:cs="Calibri"/>
                <w:sz w:val="20"/>
                <w:szCs w:val="20"/>
              </w:rPr>
              <w:t>{{ label }}</w:t>
            </w:r>
          </w:p>
        </w:tc>
      </w:tr>
      <w:tr w:rsidRPr="00A23C67" w:rsidR="00A23C67" w:rsidTr="002E5679" w14:paraId="062F0AE1" w14:textId="77777777">
        <w:tc>
          <w:tcPr>
            <w:tcW w:w="1708" w:type="dxa"/>
            <w:tcBorders>
              <w:right w:val="single" w:color="auto" w:sz="4" w:space="0"/>
            </w:tcBorders>
          </w:tcPr>
          <w:p w:rsidRPr="00A23C67" w:rsidR="001F09CC" w:rsidP="00A23C67" w:rsidRDefault="00000000" w14:paraId="13C2937F" w14:textId="77777777">
            <w:pPr>
              <w:jc w:val="right"/>
              <w:rPr>
                <w:rFonts w:cs="Calibri"/>
                <w:sz w:val="20"/>
                <w:szCs w:val="20"/>
              </w:rPr>
            </w:pPr>
            <w:r w:rsidRPr="00A23C67">
              <w:rPr>
                <w:rFonts w:cs="Calibri"/>
                <w:sz w:val="20"/>
                <w:szCs w:val="20"/>
              </w:rPr>
              <w:t>Equipment Type:</w:t>
            </w:r>
          </w:p>
        </w:tc>
        <w:tc>
          <w:tcPr>
            <w:tcW w:w="2403" w:type="dxa"/>
            <w:tcBorders>
              <w:left w:val="single" w:color="auto" w:sz="4" w:space="0"/>
            </w:tcBorders>
          </w:tcPr>
          <w:p w:rsidRPr="00A23C67" w:rsidR="001F09CC" w:rsidP="00A23C67" w:rsidRDefault="00000000" w14:paraId="2AA139B1" w14:textId="77777777">
            <w:pPr>
              <w:rPr>
                <w:sz w:val="20"/>
                <w:szCs w:val="20"/>
              </w:rPr>
            </w:pPr>
            <w:r w:rsidRPr="00A23C67">
              <w:rPr>
                <w:rFonts w:eastAsia="Calibri" w:cs="Calibri"/>
                <w:sz w:val="20"/>
                <w:szCs w:val="20"/>
              </w:rPr>
              <w:t xml:space="preserve">{{ </w:t>
            </w:r>
            <w:proofErr w:type="spellStart"/>
            <w:r w:rsidRPr="00A23C67">
              <w:rPr>
                <w:rFonts w:eastAsia="Calibri" w:cs="Calibri"/>
                <w:sz w:val="20"/>
                <w:szCs w:val="20"/>
              </w:rPr>
              <w:t>equipment_type</w:t>
            </w:r>
            <w:proofErr w:type="spellEnd"/>
            <w:r w:rsidRPr="00A23C67">
              <w:rPr>
                <w:rFonts w:eastAsia="Calibri" w:cs="Calibri"/>
                <w:sz w:val="20"/>
                <w:szCs w:val="20"/>
              </w:rPr>
              <w:t xml:space="preserve"> }}</w:t>
            </w:r>
          </w:p>
        </w:tc>
      </w:tr>
      <w:tr w:rsidRPr="00A23C67" w:rsidR="00A23C67" w:rsidTr="002E5679" w14:paraId="1671D987" w14:textId="77777777">
        <w:tc>
          <w:tcPr>
            <w:tcW w:w="1708" w:type="dxa"/>
            <w:tcBorders>
              <w:right w:val="single" w:color="auto" w:sz="4" w:space="0"/>
            </w:tcBorders>
          </w:tcPr>
          <w:p w:rsidRPr="00A23C67" w:rsidR="001F09CC" w:rsidP="00A23C67" w:rsidRDefault="00000000" w14:paraId="55C10977" w14:textId="77777777">
            <w:pPr>
              <w:jc w:val="right"/>
              <w:rPr>
                <w:rFonts w:cs="Calibri"/>
                <w:sz w:val="20"/>
                <w:szCs w:val="20"/>
              </w:rPr>
            </w:pPr>
            <w:r w:rsidRPr="00A23C67">
              <w:rPr>
                <w:rFonts w:cs="Calibri"/>
                <w:sz w:val="20"/>
                <w:szCs w:val="20"/>
              </w:rPr>
              <w:t>Rating:</w:t>
            </w:r>
          </w:p>
        </w:tc>
        <w:tc>
          <w:tcPr>
            <w:tcW w:w="2403" w:type="dxa"/>
            <w:tcBorders>
              <w:left w:val="single" w:color="auto" w:sz="4" w:space="0"/>
            </w:tcBorders>
          </w:tcPr>
          <w:p w:rsidRPr="00A23C67" w:rsidR="001F09CC" w:rsidP="00A23C67" w:rsidRDefault="00000000" w14:paraId="69950F1E" w14:textId="77777777">
            <w:pPr>
              <w:rPr>
                <w:sz w:val="20"/>
                <w:szCs w:val="20"/>
              </w:rPr>
            </w:pPr>
            <w:r w:rsidRPr="00A23C67">
              <w:rPr>
                <w:rFonts w:eastAsia="Calibri" w:cs="Calibri"/>
                <w:sz w:val="20"/>
                <w:szCs w:val="20"/>
              </w:rPr>
              <w:t>{{ rating }}</w:t>
            </w:r>
          </w:p>
        </w:tc>
      </w:tr>
      <w:tr w:rsidRPr="00A23C67" w:rsidR="00A23C67" w:rsidTr="002E5679" w14:paraId="55328399" w14:textId="77777777">
        <w:tc>
          <w:tcPr>
            <w:tcW w:w="1708" w:type="dxa"/>
            <w:tcBorders>
              <w:right w:val="single" w:color="auto" w:sz="4" w:space="0"/>
            </w:tcBorders>
          </w:tcPr>
          <w:p w:rsidRPr="00A23C67" w:rsidR="001F09CC" w:rsidP="00A23C67" w:rsidRDefault="00000000" w14:paraId="28B2CB8A" w14:textId="77777777">
            <w:pPr>
              <w:jc w:val="right"/>
              <w:rPr>
                <w:rFonts w:cs="Calibri"/>
                <w:sz w:val="20"/>
                <w:szCs w:val="20"/>
              </w:rPr>
            </w:pPr>
            <w:r w:rsidRPr="00A23C67">
              <w:rPr>
                <w:rFonts w:cs="Calibri"/>
                <w:sz w:val="20"/>
                <w:szCs w:val="20"/>
              </w:rPr>
              <w:t>Problem:</w:t>
            </w:r>
          </w:p>
        </w:tc>
        <w:tc>
          <w:tcPr>
            <w:tcW w:w="2403" w:type="dxa"/>
            <w:tcBorders>
              <w:left w:val="single" w:color="auto" w:sz="4" w:space="0"/>
            </w:tcBorders>
          </w:tcPr>
          <w:p w:rsidRPr="00A23C67" w:rsidR="001F09CC" w:rsidP="00A23C67" w:rsidRDefault="00000000" w14:paraId="6E372926" w14:textId="77777777">
            <w:pPr>
              <w:rPr>
                <w:sz w:val="20"/>
                <w:szCs w:val="20"/>
              </w:rPr>
            </w:pPr>
            <w:r w:rsidRPr="00A23C67">
              <w:rPr>
                <w:rFonts w:eastAsia="Calibri" w:cs="Calibri"/>
                <w:sz w:val="20"/>
                <w:szCs w:val="20"/>
              </w:rPr>
              <w:t>{{ problem }}</w:t>
            </w:r>
          </w:p>
        </w:tc>
      </w:tr>
      <w:tr w:rsidRPr="00A23C67" w:rsidR="00A23C67" w:rsidTr="002E5679" w14:paraId="3E949A20" w14:textId="77777777">
        <w:tc>
          <w:tcPr>
            <w:tcW w:w="1708" w:type="dxa"/>
            <w:tcBorders>
              <w:right w:val="single" w:color="auto" w:sz="4" w:space="0"/>
            </w:tcBorders>
          </w:tcPr>
          <w:p w:rsidRPr="00A23C67" w:rsidR="001F09CC" w:rsidP="00A23C67" w:rsidRDefault="00000000" w14:paraId="0DEF7AE6" w14:textId="77777777">
            <w:pPr>
              <w:jc w:val="right"/>
              <w:rPr>
                <w:rFonts w:cs="Calibri"/>
                <w:sz w:val="20"/>
                <w:szCs w:val="20"/>
              </w:rPr>
            </w:pPr>
            <w:r w:rsidRPr="00A23C67">
              <w:rPr>
                <w:rFonts w:cs="Calibri"/>
                <w:sz w:val="20"/>
                <w:szCs w:val="20"/>
              </w:rPr>
              <w:t>Recommendation:</w:t>
            </w:r>
          </w:p>
        </w:tc>
        <w:tc>
          <w:tcPr>
            <w:tcW w:w="2403" w:type="dxa"/>
            <w:tcBorders>
              <w:left w:val="single" w:color="auto" w:sz="4" w:space="0"/>
            </w:tcBorders>
          </w:tcPr>
          <w:p w:rsidRPr="00A23C67" w:rsidR="001F09CC" w:rsidP="00A23C67" w:rsidRDefault="00000000" w14:paraId="374A75C3" w14:textId="77777777">
            <w:pPr>
              <w:rPr>
                <w:sz w:val="20"/>
                <w:szCs w:val="20"/>
              </w:rPr>
            </w:pPr>
            <w:r w:rsidRPr="00A23C67">
              <w:rPr>
                <w:rFonts w:eastAsia="Calibri" w:cs="Calibri"/>
                <w:sz w:val="20"/>
                <w:szCs w:val="20"/>
              </w:rPr>
              <w:t>{{ recommendation }}</w:t>
            </w:r>
          </w:p>
        </w:tc>
      </w:tr>
      <w:tr w:rsidRPr="00A23C67" w:rsidR="00A23C67" w:rsidTr="002E5679" w14:paraId="1E80FF70" w14:textId="77777777">
        <w:tc>
          <w:tcPr>
            <w:tcW w:w="1708" w:type="dxa"/>
            <w:tcBorders>
              <w:right w:val="single" w:color="auto" w:sz="4" w:space="0"/>
            </w:tcBorders>
          </w:tcPr>
          <w:p w:rsidRPr="00A23C67" w:rsidR="001F09CC" w:rsidP="00A23C67" w:rsidRDefault="00000000" w14:paraId="65E980C2" w14:textId="77777777">
            <w:pPr>
              <w:jc w:val="right"/>
              <w:rPr>
                <w:rFonts w:cs="Calibri"/>
                <w:sz w:val="20"/>
                <w:szCs w:val="20"/>
              </w:rPr>
            </w:pPr>
            <w:r w:rsidRPr="00A23C67">
              <w:rPr>
                <w:rFonts w:cs="Calibri"/>
                <w:sz w:val="20"/>
                <w:szCs w:val="20"/>
              </w:rPr>
              <w:t>Action:</w:t>
            </w:r>
          </w:p>
        </w:tc>
        <w:tc>
          <w:tcPr>
            <w:tcW w:w="2403" w:type="dxa"/>
            <w:tcBorders>
              <w:left w:val="single" w:color="auto" w:sz="4" w:space="0"/>
            </w:tcBorders>
          </w:tcPr>
          <w:p w:rsidRPr="00A23C67" w:rsidR="001F09CC" w:rsidP="00A23C67" w:rsidRDefault="00000000" w14:paraId="49FD8916" w14:textId="77777777">
            <w:pPr>
              <w:rPr>
                <w:sz w:val="20"/>
                <w:szCs w:val="20"/>
              </w:rPr>
            </w:pPr>
            <w:r w:rsidRPr="00A23C67">
              <w:rPr>
                <w:rFonts w:eastAsia="Calibri" w:cs="Calibri"/>
                <w:sz w:val="20"/>
                <w:szCs w:val="20"/>
              </w:rPr>
              <w:t>{{ action }}</w:t>
            </w:r>
          </w:p>
        </w:tc>
      </w:tr>
    </w:tbl>
    <w:p w:rsidR="001F09CC" w:rsidP="00B4696F" w:rsidRDefault="001F09CC" w14:paraId="55D43B7C" w14:textId="77777777">
      <w:pPr>
        <w:spacing w:after="0" w:line="240" w:lineRule="auto"/>
      </w:pPr>
    </w:p>
    <w:tbl>
      <w:tblPr>
        <w:tblStyle w:val="TableGrid"/>
        <w:tblpPr w:leftFromText="180" w:rightFromText="180" w:vertAnchor="text" w:horzAnchor="page" w:tblpX="7631" w:tblpY="747"/>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88"/>
        <w:gridCol w:w="963"/>
        <w:gridCol w:w="1265"/>
      </w:tblGrid>
      <w:tr w:rsidRPr="008877B1" w:rsidR="00F21F9C" w:rsidTr="007A417B" w14:paraId="3AB16186" w14:textId="77777777">
        <w:tc>
          <w:tcPr>
            <w:tcW w:w="3216" w:type="dxa"/>
            <w:gridSpan w:val="3"/>
            <w:tcBorders>
              <w:bottom w:val="single" w:color="auto" w:sz="4" w:space="0"/>
            </w:tcBorders>
          </w:tcPr>
          <w:p w:rsidRPr="00A23C67" w:rsidR="001F09CC" w:rsidP="00A23C67" w:rsidRDefault="00000000" w14:paraId="49FAEF0B" w14:textId="77777777">
            <w:pPr>
              <w:rPr>
                <w:rFonts w:cs="Calibri"/>
                <w:sz w:val="20"/>
                <w:szCs w:val="20"/>
              </w:rPr>
            </w:pPr>
            <w:r w:rsidRPr="00A23C67">
              <w:rPr>
                <w:rFonts w:cs="Calibri"/>
                <w:b/>
                <w:bCs/>
                <w:sz w:val="20"/>
                <w:szCs w:val="20"/>
              </w:rPr>
              <w:t>Amperage Readings:</w:t>
            </w:r>
          </w:p>
        </w:tc>
      </w:tr>
      <w:tr w:rsidRPr="008877B1" w:rsidR="00A23C67" w:rsidTr="007A417B" w14:paraId="4C51EDBB" w14:textId="77777777">
        <w:tc>
          <w:tcPr>
            <w:tcW w:w="988" w:type="dxa"/>
          </w:tcPr>
          <w:p w:rsidRPr="00A23C67" w:rsidR="001F09CC" w:rsidP="00A23C67" w:rsidRDefault="001F09CC" w14:paraId="41F71411" w14:textId="77777777">
            <w:pPr>
              <w:rPr>
                <w:rFonts w:cs="Calibri"/>
                <w:sz w:val="20"/>
                <w:szCs w:val="20"/>
              </w:rPr>
            </w:pPr>
          </w:p>
        </w:tc>
        <w:tc>
          <w:tcPr>
            <w:tcW w:w="963" w:type="dxa"/>
            <w:tcBorders>
              <w:top w:val="single" w:color="auto" w:sz="4" w:space="0"/>
              <w:bottom w:val="single" w:color="auto" w:sz="4" w:space="0"/>
            </w:tcBorders>
          </w:tcPr>
          <w:p w:rsidRPr="00A23C67" w:rsidR="001F09CC" w:rsidP="00A23C67" w:rsidRDefault="00000000" w14:paraId="3EC9A778" w14:textId="77777777">
            <w:pPr>
              <w:rPr>
                <w:rFonts w:cs="Calibri"/>
                <w:sz w:val="20"/>
                <w:szCs w:val="20"/>
              </w:rPr>
            </w:pPr>
            <w:r w:rsidRPr="00A23C67">
              <w:rPr>
                <w:rFonts w:cs="Calibri"/>
                <w:sz w:val="20"/>
                <w:szCs w:val="20"/>
              </w:rPr>
              <w:t>Rated</w:t>
            </w:r>
          </w:p>
        </w:tc>
        <w:tc>
          <w:tcPr>
            <w:tcW w:w="1265" w:type="dxa"/>
            <w:tcBorders>
              <w:top w:val="single" w:color="auto" w:sz="4" w:space="0"/>
              <w:bottom w:val="single" w:color="auto" w:sz="4" w:space="0"/>
            </w:tcBorders>
          </w:tcPr>
          <w:p w:rsidRPr="00A23C67" w:rsidR="001F09CC" w:rsidP="00A23C67" w:rsidRDefault="00000000" w14:paraId="592A7185" w14:textId="77777777">
            <w:pPr>
              <w:rPr>
                <w:rFonts w:cs="Calibri"/>
                <w:sz w:val="20"/>
                <w:szCs w:val="20"/>
              </w:rPr>
            </w:pPr>
            <w:r w:rsidRPr="00A23C67">
              <w:rPr>
                <w:rFonts w:cs="Calibri"/>
                <w:sz w:val="20"/>
                <w:szCs w:val="20"/>
              </w:rPr>
              <w:t>Recorded</w:t>
            </w:r>
          </w:p>
        </w:tc>
      </w:tr>
      <w:tr w:rsidRPr="008877B1" w:rsidR="00A23C67" w:rsidTr="007A417B" w14:paraId="52FD3D41" w14:textId="77777777">
        <w:tc>
          <w:tcPr>
            <w:tcW w:w="988" w:type="dxa"/>
            <w:tcBorders>
              <w:right w:val="single" w:color="auto" w:sz="4" w:space="0"/>
            </w:tcBorders>
          </w:tcPr>
          <w:p w:rsidRPr="00A23C67" w:rsidR="001F09CC" w:rsidP="00A23C67" w:rsidRDefault="00000000" w14:paraId="7E1A06C8" w14:textId="77777777">
            <w:pPr>
              <w:rPr>
                <w:rFonts w:cs="Calibri"/>
                <w:sz w:val="20"/>
                <w:szCs w:val="20"/>
              </w:rPr>
            </w:pPr>
            <w:r w:rsidRPr="00A23C67">
              <w:rPr>
                <w:rFonts w:cs="Calibri"/>
                <w:sz w:val="20"/>
                <w:szCs w:val="20"/>
              </w:rPr>
              <w:t>Phase A</w:t>
            </w:r>
          </w:p>
        </w:tc>
        <w:tc>
          <w:tcPr>
            <w:tcW w:w="963" w:type="dxa"/>
            <w:tcBorders>
              <w:top w:val="single" w:color="auto" w:sz="4" w:space="0"/>
              <w:left w:val="single" w:color="auto" w:sz="4" w:space="0"/>
              <w:right w:val="single" w:color="auto" w:sz="4" w:space="0"/>
            </w:tcBorders>
          </w:tcPr>
          <w:p w:rsidRPr="00A23C67" w:rsidR="001F09CC" w:rsidP="00A23C67" w:rsidRDefault="00000000" w14:paraId="47831D6B" w14:textId="77777777">
            <w:pPr>
              <w:rPr>
                <w:rFonts w:cs="Calibri"/>
                <w:sz w:val="20"/>
                <w:szCs w:val="20"/>
              </w:rPr>
            </w:pPr>
            <w:r w:rsidRPr="00A23C67">
              <w:rPr>
                <w:rFonts w:cs="Calibri"/>
                <w:sz w:val="20"/>
                <w:szCs w:val="20"/>
              </w:rPr>
              <w:t xml:space="preserve">{{ </w:t>
            </w:r>
            <w:proofErr w:type="spellStart"/>
            <w:r w:rsidRPr="00A23C67">
              <w:rPr>
                <w:rFonts w:cs="Calibri"/>
                <w:sz w:val="20"/>
                <w:szCs w:val="20"/>
              </w:rPr>
              <w:t>pa_rated</w:t>
            </w:r>
            <w:proofErr w:type="spellEnd"/>
            <w:r w:rsidRPr="00A23C67">
              <w:rPr>
                <w:rFonts w:cs="Calibri"/>
                <w:sz w:val="20"/>
                <w:szCs w:val="20"/>
              </w:rPr>
              <w:t xml:space="preserve"> }}</w:t>
            </w:r>
          </w:p>
        </w:tc>
        <w:tc>
          <w:tcPr>
            <w:tcW w:w="1265" w:type="dxa"/>
            <w:tcBorders>
              <w:top w:val="single" w:color="auto" w:sz="4" w:space="0"/>
              <w:left w:val="single" w:color="auto" w:sz="4" w:space="0"/>
              <w:right w:val="single" w:color="auto" w:sz="4" w:space="0"/>
            </w:tcBorders>
            <w:vAlign w:val="center"/>
          </w:tcPr>
          <w:p w:rsidRPr="00A23C67" w:rsidR="001F09CC" w:rsidP="00A23C67" w:rsidRDefault="00000000" w14:paraId="0C0C67F8" w14:textId="77777777">
            <w:pPr>
              <w:rPr>
                <w:rFonts w:cs="Calibri"/>
                <w:sz w:val="20"/>
                <w:szCs w:val="20"/>
              </w:rPr>
            </w:pPr>
            <w:r w:rsidRPr="00A23C67">
              <w:rPr>
                <w:rFonts w:eastAsia="Calibri" w:cs="Calibri"/>
                <w:sz w:val="20"/>
                <w:szCs w:val="20"/>
              </w:rPr>
              <w:t xml:space="preserve">{{ </w:t>
            </w:r>
            <w:proofErr w:type="spellStart"/>
            <w:r w:rsidRPr="00A23C67">
              <w:rPr>
                <w:rFonts w:eastAsia="Calibri" w:cs="Calibri"/>
                <w:sz w:val="20"/>
                <w:szCs w:val="20"/>
              </w:rPr>
              <w:t>pa_recorded</w:t>
            </w:r>
            <w:proofErr w:type="spellEnd"/>
            <w:r w:rsidRPr="00A23C67">
              <w:rPr>
                <w:rFonts w:eastAsia="Calibri" w:cs="Calibri"/>
                <w:sz w:val="20"/>
                <w:szCs w:val="20"/>
              </w:rPr>
              <w:t xml:space="preserve"> }}</w:t>
            </w:r>
          </w:p>
        </w:tc>
      </w:tr>
      <w:tr w:rsidRPr="008877B1" w:rsidR="00A23C67" w:rsidTr="007A417B" w14:paraId="6BB0433F" w14:textId="77777777">
        <w:tc>
          <w:tcPr>
            <w:tcW w:w="988" w:type="dxa"/>
            <w:tcBorders>
              <w:right w:val="single" w:color="auto" w:sz="4" w:space="0"/>
            </w:tcBorders>
          </w:tcPr>
          <w:p w:rsidRPr="00A23C67" w:rsidR="001F09CC" w:rsidP="00A23C67" w:rsidRDefault="00000000" w14:paraId="5823CE3D" w14:textId="77777777">
            <w:pPr>
              <w:rPr>
                <w:rFonts w:cs="Calibri"/>
                <w:sz w:val="20"/>
                <w:szCs w:val="20"/>
              </w:rPr>
            </w:pPr>
            <w:r w:rsidRPr="00A23C67">
              <w:rPr>
                <w:rFonts w:cs="Calibri"/>
                <w:sz w:val="20"/>
                <w:szCs w:val="20"/>
              </w:rPr>
              <w:t>Phase B</w:t>
            </w:r>
          </w:p>
        </w:tc>
        <w:tc>
          <w:tcPr>
            <w:tcW w:w="963" w:type="dxa"/>
            <w:tcBorders>
              <w:left w:val="single" w:color="auto" w:sz="4" w:space="0"/>
              <w:right w:val="single" w:color="auto" w:sz="4" w:space="0"/>
            </w:tcBorders>
          </w:tcPr>
          <w:p w:rsidRPr="00A23C67" w:rsidR="001F09CC" w:rsidP="00A23C67" w:rsidRDefault="00000000" w14:paraId="70ABDC04" w14:textId="77777777">
            <w:pPr>
              <w:rPr>
                <w:rFonts w:cs="Calibri"/>
                <w:sz w:val="20"/>
                <w:szCs w:val="20"/>
              </w:rPr>
            </w:pPr>
            <w:r w:rsidRPr="00A23C67">
              <w:rPr>
                <w:rFonts w:cs="Calibri"/>
                <w:sz w:val="20"/>
                <w:szCs w:val="20"/>
              </w:rPr>
              <w:t xml:space="preserve">{{ </w:t>
            </w:r>
            <w:proofErr w:type="spellStart"/>
            <w:r w:rsidRPr="00A23C67">
              <w:rPr>
                <w:rFonts w:cs="Calibri"/>
                <w:sz w:val="20"/>
                <w:szCs w:val="20"/>
              </w:rPr>
              <w:t>pb_rated</w:t>
            </w:r>
            <w:proofErr w:type="spellEnd"/>
            <w:r w:rsidRPr="00A23C67">
              <w:rPr>
                <w:rFonts w:cs="Calibri"/>
                <w:sz w:val="20"/>
                <w:szCs w:val="20"/>
              </w:rPr>
              <w:t xml:space="preserve"> }}</w:t>
            </w:r>
          </w:p>
        </w:tc>
        <w:tc>
          <w:tcPr>
            <w:tcW w:w="1265" w:type="dxa"/>
            <w:tcBorders>
              <w:left w:val="single" w:color="auto" w:sz="4" w:space="0"/>
              <w:right w:val="single" w:color="auto" w:sz="4" w:space="0"/>
            </w:tcBorders>
            <w:vAlign w:val="center"/>
          </w:tcPr>
          <w:p w:rsidRPr="00A23C67" w:rsidR="001F09CC" w:rsidP="00A23C67" w:rsidRDefault="00000000" w14:paraId="0C2467D6" w14:textId="77777777">
            <w:pPr>
              <w:rPr>
                <w:rFonts w:cs="Calibri"/>
                <w:sz w:val="20"/>
                <w:szCs w:val="20"/>
              </w:rPr>
            </w:pPr>
            <w:r w:rsidRPr="00A23C67">
              <w:rPr>
                <w:rFonts w:eastAsia="Calibri" w:cs="Calibri"/>
                <w:sz w:val="20"/>
                <w:szCs w:val="20"/>
              </w:rPr>
              <w:t xml:space="preserve">{{ </w:t>
            </w:r>
            <w:proofErr w:type="spellStart"/>
            <w:r w:rsidRPr="00A23C67">
              <w:rPr>
                <w:rFonts w:eastAsia="Calibri" w:cs="Calibri"/>
                <w:sz w:val="20"/>
                <w:szCs w:val="20"/>
              </w:rPr>
              <w:t>pb_recorded</w:t>
            </w:r>
            <w:proofErr w:type="spellEnd"/>
            <w:r w:rsidRPr="00A23C67">
              <w:rPr>
                <w:rFonts w:eastAsia="Calibri" w:cs="Calibri"/>
                <w:sz w:val="20"/>
                <w:szCs w:val="20"/>
              </w:rPr>
              <w:t xml:space="preserve"> }}</w:t>
            </w:r>
          </w:p>
        </w:tc>
      </w:tr>
      <w:tr w:rsidRPr="008877B1" w:rsidR="00A23C67" w:rsidTr="007A417B" w14:paraId="6527E44A" w14:textId="77777777">
        <w:tc>
          <w:tcPr>
            <w:tcW w:w="988" w:type="dxa"/>
            <w:tcBorders>
              <w:right w:val="single" w:color="auto" w:sz="4" w:space="0"/>
            </w:tcBorders>
          </w:tcPr>
          <w:p w:rsidRPr="00A23C67" w:rsidR="001F09CC" w:rsidP="00A23C67" w:rsidRDefault="00000000" w14:paraId="6410C52A" w14:textId="77777777">
            <w:pPr>
              <w:rPr>
                <w:rFonts w:cs="Calibri"/>
                <w:sz w:val="20"/>
                <w:szCs w:val="20"/>
              </w:rPr>
            </w:pPr>
            <w:r w:rsidRPr="00A23C67">
              <w:rPr>
                <w:rFonts w:cs="Calibri"/>
                <w:sz w:val="20"/>
                <w:szCs w:val="20"/>
              </w:rPr>
              <w:t>Phase C</w:t>
            </w:r>
          </w:p>
        </w:tc>
        <w:tc>
          <w:tcPr>
            <w:tcW w:w="963" w:type="dxa"/>
            <w:tcBorders>
              <w:left w:val="single" w:color="auto" w:sz="4" w:space="0"/>
              <w:right w:val="single" w:color="auto" w:sz="4" w:space="0"/>
            </w:tcBorders>
          </w:tcPr>
          <w:p w:rsidRPr="00A23C67" w:rsidR="001F09CC" w:rsidP="00A23C67" w:rsidRDefault="00000000" w14:paraId="7268D111" w14:textId="77777777">
            <w:pPr>
              <w:rPr>
                <w:rFonts w:cs="Calibri"/>
                <w:sz w:val="20"/>
                <w:szCs w:val="20"/>
              </w:rPr>
            </w:pPr>
            <w:r w:rsidRPr="00A23C67">
              <w:rPr>
                <w:rFonts w:cs="Calibri"/>
                <w:sz w:val="20"/>
                <w:szCs w:val="20"/>
              </w:rPr>
              <w:t xml:space="preserve">{{ </w:t>
            </w:r>
            <w:proofErr w:type="spellStart"/>
            <w:r w:rsidRPr="00A23C67">
              <w:rPr>
                <w:rFonts w:cs="Calibri"/>
                <w:sz w:val="20"/>
                <w:szCs w:val="20"/>
              </w:rPr>
              <w:t>pc_rated</w:t>
            </w:r>
            <w:proofErr w:type="spellEnd"/>
            <w:r w:rsidRPr="00A23C67">
              <w:rPr>
                <w:rFonts w:cs="Calibri"/>
                <w:sz w:val="20"/>
                <w:szCs w:val="20"/>
              </w:rPr>
              <w:t xml:space="preserve"> }}</w:t>
            </w:r>
          </w:p>
        </w:tc>
        <w:tc>
          <w:tcPr>
            <w:tcW w:w="1265" w:type="dxa"/>
            <w:tcBorders>
              <w:left w:val="single" w:color="auto" w:sz="4" w:space="0"/>
              <w:right w:val="single" w:color="auto" w:sz="4" w:space="0"/>
            </w:tcBorders>
            <w:vAlign w:val="center"/>
          </w:tcPr>
          <w:p w:rsidRPr="00A23C67" w:rsidR="001F09CC" w:rsidP="00A23C67" w:rsidRDefault="00000000" w14:paraId="3A298032" w14:textId="77777777">
            <w:pPr>
              <w:rPr>
                <w:rFonts w:cs="Calibri"/>
                <w:sz w:val="20"/>
                <w:szCs w:val="20"/>
              </w:rPr>
            </w:pPr>
            <w:r w:rsidRPr="00A23C67">
              <w:rPr>
                <w:rFonts w:eastAsia="Calibri" w:cs="Calibri"/>
                <w:sz w:val="20"/>
                <w:szCs w:val="20"/>
              </w:rPr>
              <w:t xml:space="preserve">{{ </w:t>
            </w:r>
            <w:proofErr w:type="spellStart"/>
            <w:r w:rsidRPr="00A23C67">
              <w:rPr>
                <w:rFonts w:eastAsia="Calibri" w:cs="Calibri"/>
                <w:sz w:val="20"/>
                <w:szCs w:val="20"/>
              </w:rPr>
              <w:t>pc_recorded</w:t>
            </w:r>
            <w:proofErr w:type="spellEnd"/>
            <w:r w:rsidRPr="00A23C67">
              <w:rPr>
                <w:rFonts w:eastAsia="Calibri" w:cs="Calibri"/>
                <w:sz w:val="20"/>
                <w:szCs w:val="20"/>
              </w:rPr>
              <w:t xml:space="preserve"> }}</w:t>
            </w:r>
          </w:p>
        </w:tc>
      </w:tr>
      <w:tr w:rsidR="00A95D0A" w:rsidTr="007A417B" w14:paraId="7F70B8B9" w14:textId="77777777">
        <w:tc>
          <w:tcPr>
            <w:tcW w:w="3216" w:type="dxa"/>
            <w:gridSpan w:val="3"/>
          </w:tcPr>
          <w:p w:rsidR="00000000" w:rsidRDefault="00000000" w14:paraId="466DDAD3" w14:textId="77777777">
            <w:r>
              <w:t>{{ trend_spark }}</w:t>
            </w:r>
          </w:p>
        </w:tc>
      </w:tr>
    </w:tbl>
    <w:p w:rsidR="001F09CC" w:rsidRDefault="001F09CC" w14:paraId="226B9CE0" w14:textId="77777777"/>
    <w:tbl>
      <w:tblPr>
        <w:tblStyle w:val="TableGrid"/>
        <w:tblpPr w:leftFromText="180" w:rightFromText="180" w:vertAnchor="text" w:horzAnchor="margin" w:tblpY="-10"/>
        <w:tblW w:w="0" w:type="auto"/>
        <w:tblLook w:val="04A0" w:firstRow="1" w:lastRow="0" w:firstColumn="1" w:lastColumn="0" w:noHBand="0" w:noVBand="1"/>
      </w:tblPr>
      <w:tblGrid>
        <w:gridCol w:w="6751"/>
      </w:tblGrid>
      <w:tr w:rsidR="0044418A" w:rsidTr="0044418A" w14:paraId="4140A739" w14:textId="77777777">
        <w:trPr>
          <w:trHeight w:val="511"/>
        </w:trPr>
        <w:tc>
          <w:tcPr>
            <w:tcW w:w="6751" w:type="dxa"/>
            <w:tcBorders>
              <w:top w:val="nil"/>
              <w:left w:val="nil"/>
              <w:bottom w:val="single" w:color="auto" w:sz="4" w:space="0"/>
              <w:right w:val="nil"/>
            </w:tcBorders>
          </w:tcPr>
          <w:p w:rsidR="0044418A" w:rsidP="0044418A" w:rsidRDefault="0044418A" w14:paraId="01C1A7C8" w14:textId="77777777">
            <w:pPr>
              <w:rPr>
                <w:b/>
                <w:bCs/>
                <w:sz w:val="20"/>
                <w:szCs w:val="20"/>
              </w:rPr>
            </w:pPr>
          </w:p>
          <w:p w:rsidRPr="00140DAC" w:rsidR="0044418A" w:rsidP="0044418A" w:rsidRDefault="0044418A" w14:paraId="7D4E55DB" w14:textId="77777777">
            <w:pPr>
              <w:rPr>
                <w:rFonts w:cs="Calibri"/>
                <w:sz w:val="18"/>
                <w:szCs w:val="18"/>
              </w:rPr>
            </w:pPr>
            <w:r w:rsidRPr="00A23C67">
              <w:rPr>
                <w:rFonts w:cs="Calibri"/>
                <w:b/>
                <w:bCs/>
                <w:sz w:val="20"/>
                <w:szCs w:val="20"/>
              </w:rPr>
              <w:t>Technician Notes:</w:t>
            </w:r>
          </w:p>
        </w:tc>
      </w:tr>
      <w:tr w:rsidR="0044418A" w:rsidTr="0044418A" w14:paraId="312EA41E" w14:textId="77777777">
        <w:trPr>
          <w:trHeight w:val="3488"/>
        </w:trPr>
        <w:tc>
          <w:tcPr>
            <w:tcW w:w="6751" w:type="dxa"/>
            <w:tcBorders>
              <w:top w:val="single" w:color="auto" w:sz="4" w:space="0"/>
              <w:right w:val="single" w:color="auto" w:sz="4" w:space="0"/>
            </w:tcBorders>
            <w:shd w:val="clear" w:color="auto" w:fill="D9D9D9"/>
          </w:tcPr>
          <w:p w:rsidRPr="008877B1" w:rsidR="0044418A" w:rsidP="0044418A" w:rsidRDefault="0044418A" w14:paraId="685C1F6E" w14:textId="77777777">
            <w:pPr>
              <w:rPr>
                <w:color w:val="EE0000"/>
                <w:sz w:val="18"/>
                <w:szCs w:val="18"/>
              </w:rPr>
            </w:pPr>
            <w:r>
              <w:rPr>
                <w:rFonts w:eastAsia="Calibri" w:cs="Calibri"/>
                <w:color w:val="404040"/>
                <w:sz w:val="18"/>
                <w:szCs w:val="18"/>
              </w:rPr>
              <w:t xml:space="preserve">{{ </w:t>
            </w:r>
            <w:proofErr w:type="spellStart"/>
            <w:r>
              <w:rPr>
                <w:rFonts w:eastAsia="Calibri" w:cs="Calibri"/>
                <w:color w:val="404040"/>
                <w:sz w:val="18"/>
                <w:szCs w:val="18"/>
              </w:rPr>
              <w:t>technician_notes</w:t>
            </w:r>
            <w:proofErr w:type="spellEnd"/>
            <w:r>
              <w:rPr>
                <w:rFonts w:eastAsia="Calibri" w:cs="Calibri"/>
                <w:color w:val="404040"/>
                <w:sz w:val="18"/>
                <w:szCs w:val="18"/>
              </w:rPr>
              <w:t xml:space="preserve"> }}</w:t>
            </w:r>
          </w:p>
        </w:tc>
      </w:tr>
    </w:tbl>
    <w:p w:rsidR="001F09CC" w:rsidP="00B4696F" w:rsidRDefault="001F09CC" w14:paraId="356D6322" w14:textId="77777777"/>
    <w:p>
      <w:pPr>
        <w:sectPr>
          <w:pgSz w:w="12240" w:h="15840"/>
          <w:pgMar w:top="720" w:right="720" w:bottom="720" w:left="720" w:header="426" w:footer="708" w:gutter="0"/>
          <w:cols w:space="720"/>
          <w:titlePg/>
          <w:docGrid w:linePitch="360"/>
        </w:sectPr>
      </w:pPr>
    </w:p>
    <w:p>
      <w:r>
        <w:rPr>
          <w:vanish/>
        </w:rPr>
        <w:t xml:space="preserve">[[[IRRS-SECTION:BACK]]]</w:t>
      </w:r>
    </w:p>
    <w:p w:rsidR="001F09CC" w:rsidP="00447FA0" w:rsidRDefault="00000000" w14:paraId="5527B577" w14:textId="77777777">
      <w:pPr>
        <w:spacing w:before="280" w:after="160"/>
        <w:ind w:left="-426" w:right="-421"/>
      </w:pPr>
      <w:r>
        <w:rPr>
          <w:b/>
          <w:color w:val="1B3A5F"/>
          <w:sz w:val="40"/>
        </w:rPr>
        <w:t>Report Conclusion</w:t>
      </w:r>
    </w:p>
    <w:p w:rsidRPr="00C218DB" w:rsidR="001F09CC" w:rsidP="00447FA0" w:rsidRDefault="00000000" w14:paraId="6F696C3F" w14:textId="77777777">
      <w:pPr>
        <w:spacing w:after="160"/>
        <w:ind w:left="-426" w:right="-421"/>
        <w:rPr>
          <w:sz w:val="20"/>
          <w:szCs w:val="20"/>
        </w:rPr>
      </w:pPr>
      <w:r w:rsidRPr="00C218DB">
        <w:rPr>
          <w:sz w:val="20"/>
          <w:szCs w:val="20"/>
        </w:rPr>
        <w:t>The thermal anomalies identified in this report should be addressed according to the urgency and recommended timeframes provided. Any anomalies labeled “Repair Immediately” should be re-evaluated through a follow-up infrared scan after repair or replacement, with all other items requiring a follow-up IR scan within 12 months of the original inspection date.</w:t>
      </w:r>
    </w:p>
    <w:p w:rsidRPr="00C218DB" w:rsidR="001F09CC" w:rsidP="00447FA0" w:rsidRDefault="00000000" w14:paraId="3A6A9ACF" w14:textId="77777777">
      <w:pPr>
        <w:spacing w:after="160"/>
        <w:ind w:left="-426" w:right="-421"/>
        <w:rPr>
          <w:sz w:val="20"/>
          <w:szCs w:val="20"/>
        </w:rPr>
      </w:pPr>
      <w:r w:rsidRPr="00C218DB">
        <w:rPr>
          <w:sz w:val="20"/>
          <w:szCs w:val="20"/>
        </w:rPr>
        <w:t>Given the essential nature of the electrical equipment scanned, it is strongly recommended that the facility implement routine electrical infrared inspections at intervals not exceeding 12 months.</w:t>
      </w:r>
    </w:p>
    <w:p w:rsidRPr="00C218DB" w:rsidR="001F09CC" w:rsidP="00447FA0" w:rsidRDefault="00000000" w14:paraId="26C1BCA9" w14:textId="77777777">
      <w:pPr>
        <w:spacing w:after="360"/>
        <w:ind w:left="-426" w:right="-421"/>
        <w:rPr>
          <w:sz w:val="20"/>
          <w:szCs w:val="20"/>
        </w:rPr>
      </w:pPr>
      <w:r w:rsidRPr="00C218DB">
        <w:rPr>
          <w:sz w:val="20"/>
          <w:szCs w:val="20"/>
        </w:rPr>
        <w:t>We appreciate the opportunity to support your team and thank you for choosing {{ brand_company }}.</w:t>
      </w:r>
    </w:p>
    <w:p w:rsidRPr="00C218DB" w:rsidR="001F09CC" w:rsidP="00447FA0" w:rsidRDefault="00000000" w14:paraId="716F617B" w14:textId="77777777">
      <w:pPr>
        <w:spacing w:after="240"/>
        <w:ind w:left="-426" w:right="-421"/>
        <w:rPr>
          <w:sz w:val="20"/>
          <w:szCs w:val="20"/>
        </w:rPr>
      </w:pPr>
      <w:r w:rsidRPr="00C218DB">
        <w:rPr>
          <w:sz w:val="20"/>
          <w:szCs w:val="20"/>
        </w:rPr>
        <w:t>This report has been approved by:</w:t>
      </w:r>
    </w:p>
    <w:p w:rsidRPr="00C218DB" w:rsidR="001F09CC" w:rsidP="00447FA0" w:rsidRDefault="00000000" w14:paraId="58FB8D77" w14:textId="77777777">
      <w:pPr>
        <w:spacing w:after="0"/>
        <w:ind w:left="-426" w:right="-421"/>
        <w:rPr>
          <w:sz w:val="20"/>
          <w:szCs w:val="20"/>
        </w:rPr>
      </w:pPr>
      <w:r w:rsidRPr="00C218DB">
        <w:rPr>
          <w:sz w:val="20"/>
          <w:szCs w:val="20"/>
        </w:rPr>
        <w:t>{{ report_author }}, {{ report_author_credentials }}</w:t>
      </w:r>
    </w:p>
    <w:p w:rsidRPr="00C218DB" w:rsidR="001F09CC" w:rsidP="00447FA0" w:rsidRDefault="00000000" w14:paraId="456EE9B8" w14:textId="77777777">
      <w:pPr>
        <w:spacing w:after="0" w:line="240" w:lineRule="auto"/>
        <w:ind w:left="-426" w:right="-421"/>
        <w:rPr>
          <w:sz w:val="20"/>
          <w:szCs w:val="20"/>
        </w:rPr>
      </w:pPr>
      <w:r w:rsidRPr="00C218DB">
        <w:rPr>
          <w:sz w:val="20"/>
          <w:szCs w:val="20"/>
        </w:rPr>
        <w:t>{{ brand_company }}</w:t>
      </w:r>
    </w:p>
    <w:p w:rsidRPr="00C218DB" w:rsidR="001F09CC" w:rsidP="00447FA0" w:rsidRDefault="00000000" w14:paraId="4B09095E" w14:textId="77777777">
      <w:pPr>
        <w:spacing w:after="0" w:line="240" w:lineRule="auto"/>
        <w:ind w:left="-426" w:right="-421"/>
        <w:rPr>
          <w:sz w:val="20"/>
          <w:szCs w:val="20"/>
        </w:rPr>
      </w:pPr>
      <w:r w:rsidRPr="00C218DB">
        <w:rPr>
          <w:sz w:val="20"/>
          <w:szCs w:val="20"/>
        </w:rPr>
        <w:t>{% if signature %}{{ signature }}{% endif %}</w:t>
      </w:r>
    </w:p>
    <w:p w:rsidRPr="00C218DB" w:rsidR="001F09CC" w:rsidP="00447FA0" w:rsidRDefault="001F09CC" w14:paraId="34B9269A" w14:textId="77777777">
      <w:pPr>
        <w:ind w:left="-426" w:right="-421"/>
        <w:rPr>
          <w:sz w:val="20"/>
          <w:szCs w:val="20"/>
        </w:rPr>
        <w:sectPr w:rsidRPr="00C218DB" w:rsidR="001F09CC" w:rsidSect="00C530FA">
          <w:pgSz w:w="12240" w:h="15840"/>
          <w:pgMar w:top="1440" w:right="1440" w:bottom="1440" w:left="1440" w:header="720" w:footer="720" w:gutter="0"/>
          <w:cols w:space="720"/>
          <w:docGrid w:linePitch="360"/>
        </w:sectPr>
      </w:pPr>
    </w:p>
    <w:p w:rsidR="001F09CC" w:rsidRDefault="00000000" w14:paraId="3E0AB86A" w14:textId="77777777">
      <w:pPr>
        <w:spacing w:before="280" w:after="160"/>
      </w:pPr>
      <w:r>
        <w:rPr>
          <w:b/>
          <w:color w:val="1B3A5F"/>
          <w:sz w:val="40"/>
        </w:rPr>
        <w:lastRenderedPageBreak/>
        <w:t>Asset Inventory List</w:t>
      </w:r>
    </w:p>
    <w:tbl>
      <w:tblPr>
        <w:tblW w:w="14808" w:type="dxa"/>
        <w:jc w:val="center"/>
        <w:tblBorders>
          <w:top w:val="single" w:color="B9C4D4" w:sz="4" w:space="0"/>
          <w:left w:val="single" w:color="B9C4D4" w:sz="4" w:space="0"/>
          <w:bottom w:val="single" w:color="B9C4D4" w:sz="4" w:space="0"/>
          <w:right w:val="single" w:color="B9C4D4" w:sz="4" w:space="0"/>
          <w:insideH w:val="single" w:color="B9C4D4" w:sz="4" w:space="0"/>
          <w:insideV w:val="single" w:color="B9C4D4" w:sz="4" w:space="0"/>
        </w:tblBorders>
        <w:tblLook w:val="04A0" w:firstRow="1" w:lastRow="0" w:firstColumn="1" w:lastColumn="0" w:noHBand="0" w:noVBand="1"/>
      </w:tblPr>
      <w:tblGrid>
        <w:gridCol w:w="1189"/>
        <w:gridCol w:w="1551"/>
        <w:gridCol w:w="1411"/>
        <w:gridCol w:w="1552"/>
        <w:gridCol w:w="1270"/>
        <w:gridCol w:w="1159"/>
        <w:gridCol w:w="832"/>
        <w:gridCol w:w="846"/>
        <w:gridCol w:w="2555"/>
        <w:gridCol w:w="790"/>
        <w:gridCol w:w="887"/>
        <w:gridCol w:w="766"/>
      </w:tblGrid>
      <w:tr w:rsidR="002C0277" w:rsidTr="00447FA0" w14:paraId="0D0D73FC" w14:textId="77777777">
        <w:trPr>
          <w:cantSplit/>
          <w:tblHeader/>
          <w:jc w:val="center"/>
        </w:trPr>
        <w:tc>
          <w:tcPr>
            <w:tcW w:w="1193" w:type="dxa"/>
            <w:shd w:val="clear" w:color="auto" w:fill="DCE6F4"/>
            <w:vAlign w:val="center"/>
          </w:tcPr>
          <w:p w:rsidR="001F09CC" w:rsidP="0014335F" w:rsidRDefault="00000000" w14:paraId="3C518583" w14:textId="77777777">
            <w:pPr>
              <w:spacing w:after="0" w:line="240" w:lineRule="auto"/>
              <w:jc w:val="center"/>
            </w:pPr>
            <w:r>
              <w:rPr>
                <w:b/>
                <w:color w:val="1B3A5F"/>
                <w:sz w:val="17"/>
              </w:rPr>
              <w:t>Asset No.</w:t>
            </w:r>
          </w:p>
        </w:tc>
        <w:tc>
          <w:tcPr>
            <w:tcW w:w="1559" w:type="dxa"/>
            <w:shd w:val="clear" w:color="auto" w:fill="DCE6F4"/>
            <w:vAlign w:val="center"/>
          </w:tcPr>
          <w:p w:rsidR="001F09CC" w:rsidP="0014335F" w:rsidRDefault="00000000" w14:paraId="1E7BC59D" w14:textId="77777777">
            <w:pPr>
              <w:spacing w:after="0" w:line="240" w:lineRule="auto"/>
              <w:jc w:val="center"/>
            </w:pPr>
            <w:r>
              <w:rPr>
                <w:b/>
                <w:color w:val="1B3A5F"/>
                <w:sz w:val="17"/>
              </w:rPr>
              <w:t>Room / Location</w:t>
            </w:r>
          </w:p>
        </w:tc>
        <w:tc>
          <w:tcPr>
            <w:tcW w:w="1416" w:type="dxa"/>
            <w:shd w:val="clear" w:color="auto" w:fill="DCE6F4"/>
            <w:vAlign w:val="center"/>
          </w:tcPr>
          <w:p w:rsidR="001F09CC" w:rsidP="0014335F" w:rsidRDefault="00000000" w14:paraId="0D58D568" w14:textId="77777777">
            <w:pPr>
              <w:spacing w:after="0" w:line="240" w:lineRule="auto"/>
              <w:jc w:val="center"/>
            </w:pPr>
            <w:r>
              <w:rPr>
                <w:b/>
                <w:color w:val="1B3A5F"/>
                <w:sz w:val="17"/>
              </w:rPr>
              <w:t>Equipment Label</w:t>
            </w:r>
          </w:p>
        </w:tc>
        <w:tc>
          <w:tcPr>
            <w:tcW w:w="1558" w:type="dxa"/>
            <w:shd w:val="clear" w:color="auto" w:fill="DCE6F4"/>
            <w:vAlign w:val="center"/>
          </w:tcPr>
          <w:p w:rsidR="001F09CC" w:rsidP="0014335F" w:rsidRDefault="00000000" w14:paraId="23FFA131" w14:textId="77777777">
            <w:pPr>
              <w:spacing w:after="0" w:line="240" w:lineRule="auto"/>
              <w:jc w:val="center"/>
            </w:pPr>
            <w:r>
              <w:rPr>
                <w:b/>
                <w:color w:val="1B3A5F"/>
                <w:sz w:val="17"/>
              </w:rPr>
              <w:t>Equipment</w:t>
            </w:r>
          </w:p>
        </w:tc>
        <w:tc>
          <w:tcPr>
            <w:tcW w:w="1275" w:type="dxa"/>
            <w:shd w:val="clear" w:color="auto" w:fill="DCE6F4"/>
            <w:vAlign w:val="center"/>
          </w:tcPr>
          <w:p w:rsidR="001F09CC" w:rsidP="0014335F" w:rsidRDefault="00000000" w14:paraId="20D7A74D" w14:textId="77777777">
            <w:pPr>
              <w:spacing w:after="0" w:line="240" w:lineRule="auto"/>
              <w:jc w:val="center"/>
            </w:pPr>
            <w:r>
              <w:rPr>
                <w:b/>
                <w:color w:val="1B3A5F"/>
                <w:sz w:val="17"/>
              </w:rPr>
              <w:t>Make</w:t>
            </w:r>
          </w:p>
        </w:tc>
        <w:tc>
          <w:tcPr>
            <w:tcW w:w="1162" w:type="dxa"/>
            <w:shd w:val="clear" w:color="auto" w:fill="DCE6F4"/>
            <w:vAlign w:val="center"/>
          </w:tcPr>
          <w:p w:rsidR="001F09CC" w:rsidP="0014335F" w:rsidRDefault="00000000" w14:paraId="0C39E7ED" w14:textId="77777777">
            <w:pPr>
              <w:spacing w:after="0" w:line="240" w:lineRule="auto"/>
              <w:jc w:val="center"/>
            </w:pPr>
            <w:r>
              <w:rPr>
                <w:b/>
                <w:color w:val="1B3A5F"/>
                <w:sz w:val="17"/>
              </w:rPr>
              <w:t>Model</w:t>
            </w:r>
          </w:p>
        </w:tc>
        <w:tc>
          <w:tcPr>
            <w:tcW w:w="832" w:type="dxa"/>
            <w:shd w:val="clear" w:color="auto" w:fill="DCE6F4"/>
          </w:tcPr>
          <w:p w:rsidR="001F09CC" w:rsidP="00447FA0" w:rsidRDefault="00000000" w14:paraId="2483365B" w14:textId="77777777">
            <w:pPr>
              <w:spacing w:after="0" w:line="240" w:lineRule="auto"/>
              <w:jc w:val="center"/>
              <w:rPr>
                <w:b/>
                <w:color w:val="1B3A5F"/>
                <w:sz w:val="17"/>
              </w:rPr>
            </w:pPr>
            <w:r>
              <w:rPr>
                <w:b/>
                <w:color w:val="1B3A5F"/>
                <w:sz w:val="17"/>
              </w:rPr>
              <w:t xml:space="preserve">Rating </w:t>
            </w:r>
          </w:p>
          <w:p w:rsidR="001F09CC" w:rsidP="00447FA0" w:rsidRDefault="00000000" w14:paraId="58C910EE" w14:textId="77777777">
            <w:pPr>
              <w:spacing w:after="0" w:line="240" w:lineRule="auto"/>
              <w:jc w:val="center"/>
            </w:pPr>
            <w:r>
              <w:rPr>
                <w:b/>
                <w:color w:val="1B3A5F"/>
                <w:sz w:val="17"/>
              </w:rPr>
              <w:t>(V, A)</w:t>
            </w:r>
          </w:p>
        </w:tc>
        <w:tc>
          <w:tcPr>
            <w:tcW w:w="846" w:type="dxa"/>
            <w:shd w:val="clear" w:color="auto" w:fill="DCE6F4"/>
            <w:vAlign w:val="center"/>
          </w:tcPr>
          <w:p w:rsidR="001F09CC" w:rsidP="0014335F" w:rsidRDefault="00000000" w14:paraId="349B6C6E" w14:textId="77777777">
            <w:pPr>
              <w:spacing w:after="0" w:line="240" w:lineRule="auto"/>
              <w:jc w:val="center"/>
            </w:pPr>
            <w:r>
              <w:rPr>
                <w:b/>
                <w:color w:val="1B3A5F"/>
                <w:sz w:val="17"/>
              </w:rPr>
              <w:t>IR Photo</w:t>
            </w:r>
          </w:p>
        </w:tc>
        <w:tc>
          <w:tcPr>
            <w:tcW w:w="2570" w:type="dxa"/>
            <w:shd w:val="clear" w:color="auto" w:fill="DCE6F4"/>
            <w:vAlign w:val="center"/>
          </w:tcPr>
          <w:p w:rsidR="001F09CC" w:rsidP="0014335F" w:rsidRDefault="00000000" w14:paraId="499B7600" w14:textId="77777777">
            <w:pPr>
              <w:spacing w:after="0" w:line="240" w:lineRule="auto"/>
              <w:jc w:val="center"/>
            </w:pPr>
            <w:r>
              <w:rPr>
                <w:b/>
                <w:color w:val="1B3A5F"/>
                <w:sz w:val="17"/>
              </w:rPr>
              <w:t>Comments</w:t>
            </w:r>
          </w:p>
        </w:tc>
        <w:tc>
          <w:tcPr>
            <w:tcW w:w="790" w:type="dxa"/>
            <w:shd w:val="clear" w:color="auto" w:fill="DCE6F4"/>
            <w:vAlign w:val="center"/>
          </w:tcPr>
          <w:p w:rsidR="001F09CC" w:rsidP="0014335F" w:rsidRDefault="00000000" w14:paraId="6C0AC71F" w14:textId="77777777">
            <w:pPr>
              <w:spacing w:after="0" w:line="240" w:lineRule="auto"/>
              <w:jc w:val="center"/>
            </w:pPr>
            <w:r>
              <w:rPr>
                <w:b/>
                <w:color w:val="1B3A5F"/>
                <w:sz w:val="17"/>
              </w:rPr>
              <w:t>Severity</w:t>
            </w:r>
          </w:p>
        </w:tc>
        <w:tc>
          <w:tcPr>
            <w:tcW w:w="887" w:type="dxa"/>
            <w:shd w:val="clear" w:color="auto" w:fill="DCE6F4"/>
            <w:vAlign w:val="center"/>
          </w:tcPr>
          <w:p w:rsidR="001F09CC" w:rsidP="0014335F" w:rsidRDefault="00000000" w14:paraId="7485EA64" w14:textId="77777777">
            <w:pPr>
              <w:spacing w:after="0" w:line="240" w:lineRule="auto"/>
              <w:jc w:val="center"/>
            </w:pPr>
            <w:r>
              <w:rPr>
                <w:b/>
                <w:color w:val="1B3A5F"/>
                <w:sz w:val="17"/>
              </w:rPr>
              <w:t>Criticality</w:t>
            </w:r>
          </w:p>
        </w:tc>
        <w:tc>
          <w:tcPr>
            <w:tcW w:w="720" w:type="dxa"/>
            <w:shd w:val="clear" w:color="auto" w:fill="DCE6F4"/>
            <w:vAlign w:val="center"/>
          </w:tcPr>
          <w:p w:rsidR="00000000" w:rsidRDefault="00000000" w14:paraId="507E0187" w14:textId="77777777">
            <w:pPr>
              <w:spacing w:after="0" w:line="240" w:lineRule="auto"/>
              <w:jc w:val="center"/>
            </w:pPr>
            <w:r>
              <w:rPr>
                <w:b/>
                <w:color w:val="1B3A5F"/>
                <w:sz w:val="17"/>
              </w:rPr>
              <w:t>Page</w:t>
            </w:r>
          </w:p>
        </w:tc>
      </w:tr>
      <w:tr w:rsidR="002C0277" w:rsidTr="00447FA0" w14:paraId="6606C6B4" w14:textId="77777777">
        <w:trPr>
          <w:cantSplit/>
          <w:jc w:val="center"/>
        </w:trPr>
        <w:tc>
          <w:tcPr>
            <w:tcW w:w="1193" w:type="dxa"/>
          </w:tcPr>
          <w:p w:rsidRPr="0014335F" w:rsidR="001F09CC" w:rsidP="009371A6" w:rsidRDefault="00000000" w14:paraId="58273927" w14:textId="77777777">
            <w:pPr>
              <w:spacing w:after="0" w:line="240" w:lineRule="auto"/>
              <w:rPr>
                <w:sz w:val="16"/>
                <w:szCs w:val="16"/>
              </w:rPr>
            </w:pPr>
            <w:r w:rsidRPr="0014335F">
              <w:rPr>
                <w:sz w:val="16"/>
                <w:szCs w:val="16"/>
              </w:rPr>
              <w:t>{%tr for inv in inv_rows %}</w:t>
            </w:r>
          </w:p>
        </w:tc>
        <w:tc>
          <w:tcPr>
            <w:tcW w:w="1559" w:type="dxa"/>
          </w:tcPr>
          <w:p w:rsidRPr="0014335F" w:rsidR="001F09CC" w:rsidP="009371A6" w:rsidRDefault="001F09CC" w14:paraId="73C86641" w14:textId="77777777">
            <w:pPr>
              <w:spacing w:after="0" w:line="240" w:lineRule="auto"/>
              <w:rPr>
                <w:sz w:val="16"/>
                <w:szCs w:val="16"/>
              </w:rPr>
            </w:pPr>
          </w:p>
        </w:tc>
        <w:tc>
          <w:tcPr>
            <w:tcW w:w="1416" w:type="dxa"/>
          </w:tcPr>
          <w:p w:rsidRPr="0014335F" w:rsidR="001F09CC" w:rsidP="009371A6" w:rsidRDefault="001F09CC" w14:paraId="6A07CAB0" w14:textId="77777777">
            <w:pPr>
              <w:spacing w:after="0" w:line="240" w:lineRule="auto"/>
              <w:rPr>
                <w:sz w:val="16"/>
                <w:szCs w:val="16"/>
              </w:rPr>
            </w:pPr>
          </w:p>
        </w:tc>
        <w:tc>
          <w:tcPr>
            <w:tcW w:w="1558" w:type="dxa"/>
          </w:tcPr>
          <w:p w:rsidRPr="0014335F" w:rsidR="001F09CC" w:rsidP="009371A6" w:rsidRDefault="001F09CC" w14:paraId="47F7C48A" w14:textId="77777777">
            <w:pPr>
              <w:spacing w:after="0" w:line="240" w:lineRule="auto"/>
              <w:rPr>
                <w:sz w:val="16"/>
                <w:szCs w:val="16"/>
              </w:rPr>
            </w:pPr>
          </w:p>
        </w:tc>
        <w:tc>
          <w:tcPr>
            <w:tcW w:w="1275" w:type="dxa"/>
          </w:tcPr>
          <w:p w:rsidRPr="0014335F" w:rsidR="001F09CC" w:rsidP="009371A6" w:rsidRDefault="001F09CC" w14:paraId="073BAC9E" w14:textId="77777777">
            <w:pPr>
              <w:spacing w:after="0" w:line="240" w:lineRule="auto"/>
              <w:rPr>
                <w:sz w:val="16"/>
                <w:szCs w:val="16"/>
              </w:rPr>
            </w:pPr>
          </w:p>
        </w:tc>
        <w:tc>
          <w:tcPr>
            <w:tcW w:w="1162" w:type="dxa"/>
          </w:tcPr>
          <w:p w:rsidRPr="0014335F" w:rsidR="001F09CC" w:rsidP="009371A6" w:rsidRDefault="001F09CC" w14:paraId="1759CBA5" w14:textId="77777777">
            <w:pPr>
              <w:spacing w:after="0" w:line="240" w:lineRule="auto"/>
              <w:rPr>
                <w:sz w:val="16"/>
                <w:szCs w:val="16"/>
              </w:rPr>
            </w:pPr>
          </w:p>
        </w:tc>
        <w:tc>
          <w:tcPr>
            <w:tcW w:w="832" w:type="dxa"/>
          </w:tcPr>
          <w:p w:rsidRPr="0014335F" w:rsidR="001F09CC" w:rsidP="009371A6" w:rsidRDefault="001F09CC" w14:paraId="6AE62CCA" w14:textId="77777777">
            <w:pPr>
              <w:spacing w:after="0" w:line="240" w:lineRule="auto"/>
              <w:rPr>
                <w:sz w:val="16"/>
                <w:szCs w:val="16"/>
              </w:rPr>
            </w:pPr>
          </w:p>
        </w:tc>
        <w:tc>
          <w:tcPr>
            <w:tcW w:w="846" w:type="dxa"/>
          </w:tcPr>
          <w:p w:rsidRPr="0014335F" w:rsidR="001F09CC" w:rsidP="009371A6" w:rsidRDefault="001F09CC" w14:paraId="1B5135E6" w14:textId="77777777">
            <w:pPr>
              <w:spacing w:after="0" w:line="240" w:lineRule="auto"/>
              <w:rPr>
                <w:sz w:val="16"/>
                <w:szCs w:val="16"/>
              </w:rPr>
            </w:pPr>
          </w:p>
        </w:tc>
        <w:tc>
          <w:tcPr>
            <w:tcW w:w="2570" w:type="dxa"/>
          </w:tcPr>
          <w:p w:rsidRPr="0014335F" w:rsidR="001F09CC" w:rsidP="009371A6" w:rsidRDefault="001F09CC" w14:paraId="158D7D6B" w14:textId="77777777">
            <w:pPr>
              <w:spacing w:after="0" w:line="240" w:lineRule="auto"/>
              <w:rPr>
                <w:sz w:val="16"/>
                <w:szCs w:val="16"/>
              </w:rPr>
            </w:pPr>
          </w:p>
        </w:tc>
        <w:tc>
          <w:tcPr>
            <w:tcW w:w="790" w:type="dxa"/>
          </w:tcPr>
          <w:p w:rsidRPr="0014335F" w:rsidR="001F09CC" w:rsidP="009371A6" w:rsidRDefault="001F09CC" w14:paraId="70112292" w14:textId="77777777">
            <w:pPr>
              <w:spacing w:after="0" w:line="240" w:lineRule="auto"/>
              <w:jc w:val="center"/>
              <w:rPr>
                <w:sz w:val="16"/>
                <w:szCs w:val="16"/>
              </w:rPr>
            </w:pPr>
          </w:p>
        </w:tc>
        <w:tc>
          <w:tcPr>
            <w:tcW w:w="887" w:type="dxa"/>
          </w:tcPr>
          <w:p w:rsidRPr="0014335F" w:rsidR="001F09CC" w:rsidP="009371A6" w:rsidRDefault="001F09CC" w14:paraId="5C683DCA" w14:textId="77777777">
            <w:pPr>
              <w:spacing w:after="0" w:line="240" w:lineRule="auto"/>
              <w:jc w:val="center"/>
              <w:rPr>
                <w:sz w:val="16"/>
                <w:szCs w:val="16"/>
              </w:rPr>
            </w:pPr>
          </w:p>
        </w:tc>
        <w:tc>
          <w:tcPr>
            <w:tcW w:w="720" w:type="dxa"/>
          </w:tcPr>
          <w:p w:rsidR="00000000" w:rsidP="009371A6" w:rsidRDefault="00000000" w14:paraId="261746E0" w14:textId="77777777">
            <w:pPr>
              <w:spacing w:after="0" w:line="240" w:lineRule="auto"/>
              <w:rPr>
                <w:sz w:val="16"/>
                <w:szCs w:val="16"/>
              </w:rPr>
            </w:pPr>
          </w:p>
        </w:tc>
      </w:tr>
      <w:tr w:rsidR="002C0277" w:rsidTr="00447FA0" w14:paraId="5CB34F02" w14:textId="77777777">
        <w:trPr>
          <w:cantSplit/>
          <w:jc w:val="center"/>
        </w:trPr>
        <w:tc>
          <w:tcPr>
            <w:tcW w:w="1193" w:type="dxa"/>
          </w:tcPr>
          <w:p w:rsidRPr="0014335F" w:rsidR="001F09CC" w:rsidP="009371A6" w:rsidRDefault="00000000" w14:paraId="2D01E499" w14:textId="77777777">
            <w:pPr>
              <w:spacing w:after="0" w:line="240" w:lineRule="auto"/>
              <w:rPr>
                <w:sz w:val="16"/>
                <w:szCs w:val="16"/>
              </w:rPr>
            </w:pPr>
            <w:r w:rsidRPr="0014335F">
              <w:rPr>
                <w:sz w:val="16"/>
                <w:szCs w:val="16"/>
              </w:rPr>
              <w:t>{{ inv.dti }}</w:t>
            </w:r>
          </w:p>
        </w:tc>
        <w:tc>
          <w:tcPr>
            <w:tcW w:w="1559" w:type="dxa"/>
          </w:tcPr>
          <w:p w:rsidRPr="0014335F" w:rsidR="001F09CC" w:rsidP="009371A6" w:rsidRDefault="00000000" w14:paraId="3CAB8910" w14:textId="77777777">
            <w:pPr>
              <w:spacing w:after="0" w:line="240" w:lineRule="auto"/>
              <w:rPr>
                <w:sz w:val="16"/>
                <w:szCs w:val="16"/>
              </w:rPr>
            </w:pPr>
            <w:r w:rsidRPr="0014335F">
              <w:rPr>
                <w:sz w:val="16"/>
                <w:szCs w:val="16"/>
              </w:rPr>
              <w:t>{{ inv.loc }}</w:t>
            </w:r>
          </w:p>
        </w:tc>
        <w:tc>
          <w:tcPr>
            <w:tcW w:w="1416" w:type="dxa"/>
          </w:tcPr>
          <w:p w:rsidRPr="0014335F" w:rsidR="001F09CC" w:rsidP="009371A6" w:rsidRDefault="00000000" w14:paraId="1BB60F98" w14:textId="77777777">
            <w:pPr>
              <w:spacing w:after="0" w:line="240" w:lineRule="auto"/>
              <w:rPr>
                <w:sz w:val="16"/>
                <w:szCs w:val="16"/>
              </w:rPr>
            </w:pPr>
            <w:r w:rsidRPr="0014335F">
              <w:rPr>
                <w:sz w:val="16"/>
                <w:szCs w:val="16"/>
              </w:rPr>
              <w:t>{{ inv.label }}</w:t>
            </w:r>
          </w:p>
        </w:tc>
        <w:tc>
          <w:tcPr>
            <w:tcW w:w="1558" w:type="dxa"/>
          </w:tcPr>
          <w:p w:rsidRPr="0014335F" w:rsidR="001F09CC" w:rsidP="009371A6" w:rsidRDefault="00000000" w14:paraId="3280F976" w14:textId="77777777">
            <w:pPr>
              <w:spacing w:after="0" w:line="240" w:lineRule="auto"/>
              <w:rPr>
                <w:sz w:val="16"/>
                <w:szCs w:val="16"/>
              </w:rPr>
            </w:pPr>
            <w:r w:rsidRPr="0014335F">
              <w:rPr>
                <w:sz w:val="16"/>
                <w:szCs w:val="16"/>
              </w:rPr>
              <w:t>{{ inv.equip }}</w:t>
            </w:r>
          </w:p>
        </w:tc>
        <w:tc>
          <w:tcPr>
            <w:tcW w:w="1275" w:type="dxa"/>
          </w:tcPr>
          <w:p w:rsidRPr="0014335F" w:rsidR="001F09CC" w:rsidP="009371A6" w:rsidRDefault="00000000" w14:paraId="18EEE309" w14:textId="77777777">
            <w:pPr>
              <w:spacing w:after="0" w:line="240" w:lineRule="auto"/>
              <w:rPr>
                <w:sz w:val="16"/>
                <w:szCs w:val="16"/>
              </w:rPr>
            </w:pPr>
            <w:r w:rsidRPr="0014335F">
              <w:rPr>
                <w:sz w:val="16"/>
                <w:szCs w:val="16"/>
              </w:rPr>
              <w:t>{{ inv.make }}</w:t>
            </w:r>
          </w:p>
        </w:tc>
        <w:tc>
          <w:tcPr>
            <w:tcW w:w="1162" w:type="dxa"/>
          </w:tcPr>
          <w:p w:rsidRPr="0014335F" w:rsidR="001F09CC" w:rsidP="009371A6" w:rsidRDefault="00000000" w14:paraId="1F888878" w14:textId="77777777">
            <w:pPr>
              <w:spacing w:after="0" w:line="240" w:lineRule="auto"/>
              <w:rPr>
                <w:sz w:val="16"/>
                <w:szCs w:val="16"/>
              </w:rPr>
            </w:pPr>
            <w:r w:rsidRPr="0014335F">
              <w:rPr>
                <w:sz w:val="16"/>
                <w:szCs w:val="16"/>
              </w:rPr>
              <w:t>{{ inv.model }}</w:t>
            </w:r>
          </w:p>
        </w:tc>
        <w:tc>
          <w:tcPr>
            <w:tcW w:w="832" w:type="dxa"/>
          </w:tcPr>
          <w:p w:rsidRPr="0014335F" w:rsidR="001F09CC" w:rsidP="009371A6" w:rsidRDefault="00000000" w14:paraId="53E81FE9" w14:textId="77777777">
            <w:pPr>
              <w:spacing w:after="0" w:line="240" w:lineRule="auto"/>
              <w:rPr>
                <w:sz w:val="16"/>
                <w:szCs w:val="16"/>
              </w:rPr>
            </w:pPr>
            <w:r w:rsidRPr="0014335F">
              <w:rPr>
                <w:sz w:val="16"/>
                <w:szCs w:val="16"/>
              </w:rPr>
              <w:t>{{ inv.rating }}</w:t>
            </w:r>
          </w:p>
        </w:tc>
        <w:tc>
          <w:tcPr>
            <w:tcW w:w="846" w:type="dxa"/>
          </w:tcPr>
          <w:p w:rsidRPr="0014335F" w:rsidR="001F09CC" w:rsidP="009371A6" w:rsidRDefault="00000000" w14:paraId="0B1D0FF4" w14:textId="77777777">
            <w:pPr>
              <w:spacing w:after="0" w:line="240" w:lineRule="auto"/>
              <w:rPr>
                <w:sz w:val="16"/>
                <w:szCs w:val="16"/>
              </w:rPr>
            </w:pPr>
            <w:r w:rsidRPr="0014335F">
              <w:rPr>
                <w:sz w:val="16"/>
                <w:szCs w:val="16"/>
              </w:rPr>
              <w:t>{{ inv.photo }}</w:t>
            </w:r>
          </w:p>
        </w:tc>
        <w:tc>
          <w:tcPr>
            <w:tcW w:w="2570" w:type="dxa"/>
          </w:tcPr>
          <w:p w:rsidRPr="0014335F" w:rsidR="001F09CC" w:rsidP="009371A6" w:rsidRDefault="00000000" w14:paraId="74F9C31A" w14:textId="77777777">
            <w:pPr>
              <w:spacing w:after="0" w:line="240" w:lineRule="auto"/>
              <w:rPr>
                <w:sz w:val="16"/>
                <w:szCs w:val="16"/>
              </w:rPr>
            </w:pPr>
            <w:r w:rsidRPr="0014335F">
              <w:rPr>
                <w:sz w:val="16"/>
                <w:szCs w:val="16"/>
              </w:rPr>
              <w:t>{{ inv.comments }}</w:t>
            </w:r>
          </w:p>
        </w:tc>
        <w:tc>
          <w:tcPr>
            <w:tcW w:w="790" w:type="dxa"/>
          </w:tcPr>
          <w:p w:rsidRPr="0014335F" w:rsidR="001F09CC" w:rsidP="009371A6" w:rsidRDefault="00000000" w14:paraId="2CBEB6E1" w14:textId="77777777">
            <w:pPr>
              <w:spacing w:after="0" w:line="240" w:lineRule="auto"/>
              <w:jc w:val="center"/>
              <w:rPr>
                <w:sz w:val="16"/>
                <w:szCs w:val="16"/>
              </w:rPr>
            </w:pPr>
            <w:r w:rsidRPr="0014335F">
              <w:rPr>
                <w:sz w:val="16"/>
                <w:szCs w:val="16"/>
              </w:rPr>
              <w:t>{{ inv.sev }}</w:t>
            </w:r>
          </w:p>
        </w:tc>
        <w:tc>
          <w:tcPr>
            <w:tcW w:w="887" w:type="dxa"/>
          </w:tcPr>
          <w:p w:rsidRPr="0014335F" w:rsidR="001F09CC" w:rsidP="009371A6" w:rsidRDefault="00000000" w14:paraId="2B7AA816" w14:textId="77777777">
            <w:pPr>
              <w:spacing w:after="0" w:line="240" w:lineRule="auto"/>
              <w:jc w:val="center"/>
              <w:rPr>
                <w:sz w:val="16"/>
                <w:szCs w:val="16"/>
              </w:rPr>
            </w:pPr>
            <w:r w:rsidRPr="0014335F">
              <w:rPr>
                <w:sz w:val="16"/>
                <w:szCs w:val="16"/>
              </w:rPr>
              <w:t>{{ inv.crit }}</w:t>
            </w:r>
          </w:p>
        </w:tc>
        <w:tc>
          <w:tcPr>
            <w:tcW w:w="720" w:type="dxa"/>
          </w:tcPr>
          <w:p w:rsidR="00000000" w:rsidP="009371A6" w:rsidRDefault="00000000" w14:paraId="1B8F1F5F" w14:textId="77777777">
            <w:pPr>
              <w:spacing w:after="0" w:line="240" w:lineRule="auto"/>
              <w:jc w:val="center"/>
              <w:rPr>
                <w:sz w:val="16"/>
                <w:szCs w:val="16"/>
              </w:rPr>
            </w:pPr>
            <w:r>
              <w:rPr>
                <w:sz w:val="16"/>
                <w:szCs w:val="16"/>
              </w:rPr>
              <w:t>{{ inv.page }}</w:t>
            </w:r>
          </w:p>
        </w:tc>
      </w:tr>
      <w:tr w:rsidR="002C0277" w:rsidTr="00447FA0" w14:paraId="750D757C" w14:textId="77777777">
        <w:trPr>
          <w:cantSplit/>
          <w:jc w:val="center"/>
        </w:trPr>
        <w:tc>
          <w:tcPr>
            <w:tcW w:w="1193" w:type="dxa"/>
          </w:tcPr>
          <w:p w:rsidRPr="0014335F" w:rsidR="001F09CC" w:rsidP="009371A6" w:rsidRDefault="00000000" w14:paraId="65EAF536" w14:textId="77777777">
            <w:pPr>
              <w:spacing w:after="0" w:line="240" w:lineRule="auto"/>
              <w:rPr>
                <w:sz w:val="16"/>
                <w:szCs w:val="16"/>
              </w:rPr>
            </w:pPr>
            <w:r w:rsidRPr="0014335F">
              <w:rPr>
                <w:sz w:val="16"/>
                <w:szCs w:val="16"/>
              </w:rPr>
              <w:t>{%tr endfor %}</w:t>
            </w:r>
          </w:p>
        </w:tc>
        <w:tc>
          <w:tcPr>
            <w:tcW w:w="1559" w:type="dxa"/>
          </w:tcPr>
          <w:p w:rsidRPr="0014335F" w:rsidR="001F09CC" w:rsidP="009371A6" w:rsidRDefault="001F09CC" w14:paraId="01CE11A1" w14:textId="77777777">
            <w:pPr>
              <w:spacing w:after="0" w:line="240" w:lineRule="auto"/>
              <w:rPr>
                <w:sz w:val="16"/>
                <w:szCs w:val="16"/>
              </w:rPr>
            </w:pPr>
          </w:p>
        </w:tc>
        <w:tc>
          <w:tcPr>
            <w:tcW w:w="1416" w:type="dxa"/>
          </w:tcPr>
          <w:p w:rsidRPr="0014335F" w:rsidR="001F09CC" w:rsidP="009371A6" w:rsidRDefault="001F09CC" w14:paraId="59870E60" w14:textId="77777777">
            <w:pPr>
              <w:spacing w:after="0" w:line="240" w:lineRule="auto"/>
              <w:rPr>
                <w:sz w:val="16"/>
                <w:szCs w:val="16"/>
              </w:rPr>
            </w:pPr>
          </w:p>
        </w:tc>
        <w:tc>
          <w:tcPr>
            <w:tcW w:w="1558" w:type="dxa"/>
          </w:tcPr>
          <w:p w:rsidRPr="0014335F" w:rsidR="001F09CC" w:rsidP="009371A6" w:rsidRDefault="001F09CC" w14:paraId="2D3F5E42" w14:textId="77777777">
            <w:pPr>
              <w:spacing w:after="0" w:line="240" w:lineRule="auto"/>
              <w:rPr>
                <w:sz w:val="16"/>
                <w:szCs w:val="16"/>
              </w:rPr>
            </w:pPr>
          </w:p>
        </w:tc>
        <w:tc>
          <w:tcPr>
            <w:tcW w:w="1275" w:type="dxa"/>
          </w:tcPr>
          <w:p w:rsidRPr="0014335F" w:rsidR="001F09CC" w:rsidP="009371A6" w:rsidRDefault="001F09CC" w14:paraId="730FCB3C" w14:textId="77777777">
            <w:pPr>
              <w:spacing w:after="0" w:line="240" w:lineRule="auto"/>
              <w:rPr>
                <w:sz w:val="16"/>
                <w:szCs w:val="16"/>
              </w:rPr>
            </w:pPr>
          </w:p>
        </w:tc>
        <w:tc>
          <w:tcPr>
            <w:tcW w:w="1162" w:type="dxa"/>
          </w:tcPr>
          <w:p w:rsidRPr="0014335F" w:rsidR="001F09CC" w:rsidP="009371A6" w:rsidRDefault="001F09CC" w14:paraId="3FF4C504" w14:textId="77777777">
            <w:pPr>
              <w:spacing w:after="0" w:line="240" w:lineRule="auto"/>
              <w:rPr>
                <w:sz w:val="16"/>
                <w:szCs w:val="16"/>
              </w:rPr>
            </w:pPr>
          </w:p>
        </w:tc>
        <w:tc>
          <w:tcPr>
            <w:tcW w:w="832" w:type="dxa"/>
          </w:tcPr>
          <w:p w:rsidRPr="0014335F" w:rsidR="001F09CC" w:rsidP="009371A6" w:rsidRDefault="001F09CC" w14:paraId="2C370CFC" w14:textId="77777777">
            <w:pPr>
              <w:spacing w:after="0" w:line="240" w:lineRule="auto"/>
              <w:rPr>
                <w:sz w:val="16"/>
                <w:szCs w:val="16"/>
              </w:rPr>
            </w:pPr>
          </w:p>
        </w:tc>
        <w:tc>
          <w:tcPr>
            <w:tcW w:w="846" w:type="dxa"/>
          </w:tcPr>
          <w:p w:rsidRPr="0014335F" w:rsidR="001F09CC" w:rsidP="009371A6" w:rsidRDefault="001F09CC" w14:paraId="56F9F3EA" w14:textId="77777777">
            <w:pPr>
              <w:spacing w:after="0" w:line="240" w:lineRule="auto"/>
              <w:rPr>
                <w:sz w:val="16"/>
                <w:szCs w:val="16"/>
              </w:rPr>
            </w:pPr>
          </w:p>
        </w:tc>
        <w:tc>
          <w:tcPr>
            <w:tcW w:w="2570" w:type="dxa"/>
          </w:tcPr>
          <w:p w:rsidRPr="0014335F" w:rsidR="001F09CC" w:rsidP="009371A6" w:rsidRDefault="001F09CC" w14:paraId="4E0F4614" w14:textId="77777777">
            <w:pPr>
              <w:spacing w:after="0" w:line="240" w:lineRule="auto"/>
              <w:rPr>
                <w:sz w:val="16"/>
                <w:szCs w:val="16"/>
              </w:rPr>
            </w:pPr>
          </w:p>
        </w:tc>
        <w:tc>
          <w:tcPr>
            <w:tcW w:w="790" w:type="dxa"/>
          </w:tcPr>
          <w:p w:rsidRPr="0014335F" w:rsidR="001F09CC" w:rsidP="009371A6" w:rsidRDefault="001F09CC" w14:paraId="3B004096" w14:textId="77777777">
            <w:pPr>
              <w:spacing w:after="0" w:line="240" w:lineRule="auto"/>
              <w:jc w:val="center"/>
              <w:rPr>
                <w:sz w:val="16"/>
                <w:szCs w:val="16"/>
              </w:rPr>
            </w:pPr>
          </w:p>
        </w:tc>
        <w:tc>
          <w:tcPr>
            <w:tcW w:w="887" w:type="dxa"/>
          </w:tcPr>
          <w:p w:rsidRPr="0014335F" w:rsidR="001F09CC" w:rsidP="009371A6" w:rsidRDefault="001F09CC" w14:paraId="13BA93BC" w14:textId="77777777">
            <w:pPr>
              <w:spacing w:after="0" w:line="240" w:lineRule="auto"/>
              <w:jc w:val="center"/>
              <w:rPr>
                <w:sz w:val="16"/>
                <w:szCs w:val="16"/>
              </w:rPr>
            </w:pPr>
          </w:p>
        </w:tc>
        <w:tc>
          <w:tcPr>
            <w:tcW w:w="720" w:type="dxa"/>
          </w:tcPr>
          <w:p w:rsidR="00000000" w:rsidP="009371A6" w:rsidRDefault="00000000" w14:paraId="77C25395" w14:textId="77777777">
            <w:pPr>
              <w:spacing w:after="0" w:line="240" w:lineRule="auto"/>
              <w:rPr>
                <w:sz w:val="16"/>
                <w:szCs w:val="16"/>
              </w:rPr>
            </w:pPr>
          </w:p>
        </w:tc>
      </w:tr>
    </w:tbl>
    <w:p w:rsidR="001F09CC" w:rsidRDefault="001F09CC" w14:paraId="206107B7" w14:textId="77777777"/>
    <w:sectPr w:rsidR="000A1419" w:rsidSect="006C4479">
      <w:pgSz w:w="15840" w:h="12240" w:orient="landscape"/>
      <w:pgMar w:top="720" w:right="576" w:bottom="720" w:left="576" w:header="432"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D3E14" w14:textId="77777777" w:rsidR="00DA5B06" w:rsidRDefault="00DA5B06" w:rsidP="00CA0AC2">
      <w:pPr>
        <w:spacing w:after="0" w:line="240" w:lineRule="auto"/>
      </w:pPr>
      <w:r>
        <w:separator/>
      </w:r>
    </w:p>
  </w:endnote>
  <w:endnote w:type="continuationSeparator" w:id="0">
    <w:p w14:paraId="1BBAE765" w14:textId="77777777" w:rsidR="00DA5B06" w:rsidRDefault="00DA5B06" w:rsidP="00CA0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AC75E" w14:textId="77777777" w:rsidR="00CA0AC2" w:rsidRDefault="00CA0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CB2C2" w14:textId="77777777" w:rsidR="00CA0AC2" w:rsidRDefault="00CA0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77103" w14:textId="77777777" w:rsidR="00CA0AC2" w:rsidRDefault="00CA0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4127E" w14:textId="77777777" w:rsidR="00DA5B06" w:rsidRDefault="00DA5B06" w:rsidP="00CA0AC2">
      <w:pPr>
        <w:spacing w:after="0" w:line="240" w:lineRule="auto"/>
      </w:pPr>
      <w:r>
        <w:separator/>
      </w:r>
    </w:p>
  </w:footnote>
  <w:footnote w:type="continuationSeparator" w:id="0">
    <w:p w14:paraId="18289650" w14:textId="77777777" w:rsidR="00DA5B06" w:rsidRDefault="00DA5B06" w:rsidP="00CA0A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33F8E" w14:textId="77777777" w:rsidR="00CA0AC2" w:rsidRDefault="00CA0A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36436" w14:textId="77777777" w:rsidR="00CA0AC2" w:rsidRDefault="00CA0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D9E9D" w14:textId="77777777" w:rsidR="00CA0AC2" w:rsidRDefault="00CA0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90114209">
    <w:abstractNumId w:val="8"/>
  </w:num>
  <w:num w:numId="2" w16cid:durableId="1903252279">
    <w:abstractNumId w:val="6"/>
  </w:num>
  <w:num w:numId="3" w16cid:durableId="719210470">
    <w:abstractNumId w:val="5"/>
  </w:num>
  <w:num w:numId="4" w16cid:durableId="293827794">
    <w:abstractNumId w:val="4"/>
  </w:num>
  <w:num w:numId="5" w16cid:durableId="1129861293">
    <w:abstractNumId w:val="7"/>
  </w:num>
  <w:num w:numId="6" w16cid:durableId="977489839">
    <w:abstractNumId w:val="3"/>
  </w:num>
  <w:num w:numId="7" w16cid:durableId="2052801817">
    <w:abstractNumId w:val="2"/>
  </w:num>
  <w:num w:numId="8" w16cid:durableId="1071195804">
    <w:abstractNumId w:val="1"/>
  </w:num>
  <w:num w:numId="9" w16cid:durableId="1089737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48cd9e41-2f42-4453-b3f7-bb15101bb1b0"/>
  </w:docVars>
  <w:rsids>
    <w:rsidRoot w:val="00B47730"/>
    <w:rsid w:val="000146DF"/>
    <w:rsid w:val="00034616"/>
    <w:rsid w:val="0006063C"/>
    <w:rsid w:val="00082DE3"/>
    <w:rsid w:val="000961F8"/>
    <w:rsid w:val="000A1419"/>
    <w:rsid w:val="000D0D8B"/>
    <w:rsid w:val="000F3757"/>
    <w:rsid w:val="00114310"/>
    <w:rsid w:val="001206F2"/>
    <w:rsid w:val="0015074B"/>
    <w:rsid w:val="0018546F"/>
    <w:rsid w:val="00272FB4"/>
    <w:rsid w:val="0029639D"/>
    <w:rsid w:val="002A1DA2"/>
    <w:rsid w:val="00326F90"/>
    <w:rsid w:val="003B3A4C"/>
    <w:rsid w:val="00452C11"/>
    <w:rsid w:val="00481200"/>
    <w:rsid w:val="004D2580"/>
    <w:rsid w:val="004E75EB"/>
    <w:rsid w:val="00552320"/>
    <w:rsid w:val="00552DA9"/>
    <w:rsid w:val="00571154"/>
    <w:rsid w:val="005E0551"/>
    <w:rsid w:val="005E2BED"/>
    <w:rsid w:val="00694B63"/>
    <w:rsid w:val="006C4479"/>
    <w:rsid w:val="006E6D64"/>
    <w:rsid w:val="007E359A"/>
    <w:rsid w:val="008079C0"/>
    <w:rsid w:val="0085784B"/>
    <w:rsid w:val="008E59E3"/>
    <w:rsid w:val="00962FFF"/>
    <w:rsid w:val="009769C3"/>
    <w:rsid w:val="00A0301F"/>
    <w:rsid w:val="00A32FE4"/>
    <w:rsid w:val="00AA1D8D"/>
    <w:rsid w:val="00B47730"/>
    <w:rsid w:val="00B6468B"/>
    <w:rsid w:val="00CA0AC2"/>
    <w:rsid w:val="00CB0664"/>
    <w:rsid w:val="00CC6C18"/>
    <w:rsid w:val="00CF5ACD"/>
    <w:rsid w:val="00D94051"/>
    <w:rsid w:val="00DA5B06"/>
    <w:rsid w:val="00E24300"/>
    <w:rsid w:val="00E3585A"/>
    <w:rsid w:val="00E507CE"/>
    <w:rsid w:val="00E5799C"/>
    <w:rsid w:val="00E71E61"/>
    <w:rsid w:val="00E91DD8"/>
    <w:rsid w:val="00F55A49"/>
    <w:rsid w:val="00FB0DF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7EC217"/>
  <w14:defaultImageDpi w14:val="300"/>
  <w15:docId w15:val="{D6DED610-28D4-48BD-B447-1EF31C9CA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DTI Suite report template v1.31.11</dc:description>
  <cp:lastModifiedBy>Patrick Miller</cp:lastModifiedBy>
  <cp:revision>16</cp:revision>
  <dcterms:created xsi:type="dcterms:W3CDTF">2026-06-16T01:58:00Z</dcterms:created>
  <dcterms:modified xsi:type="dcterms:W3CDTF">2026-06-24T23:33:00Z</dcterms:modified>
  <cp:category/>
  <dc:identifier/>
  <dc:language/>
</cp:coreProperties>
</file>